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4B80B" w14:textId="77777777" w:rsidR="00D77A83" w:rsidRPr="00721277" w:rsidRDefault="00000000">
      <w:pPr>
        <w:spacing w:after="80" w:line="259" w:lineRule="auto"/>
        <w:jc w:val="center"/>
        <w:rPr>
          <w:lang w:val="es-CO"/>
        </w:rPr>
      </w:pPr>
      <w:r w:rsidRPr="00721277">
        <w:rPr>
          <w:rFonts w:ascii="Calibri" w:hAnsi="Calibri"/>
          <w:b/>
          <w:sz w:val="22"/>
          <w:lang w:val="es-CO"/>
        </w:rPr>
        <w:t>PROCESO DE GESTIÓN DE FORMACIÓN PROFESIONAL INTEGRAL</w:t>
      </w:r>
    </w:p>
    <w:p w14:paraId="248583AC" w14:textId="77777777" w:rsidR="00D77A83" w:rsidRDefault="00000000">
      <w:pPr>
        <w:spacing w:after="80" w:line="259" w:lineRule="auto"/>
        <w:jc w:val="center"/>
      </w:pPr>
      <w:r>
        <w:rPr>
          <w:rFonts w:ascii="Calibri" w:hAnsi="Calibri"/>
          <w:b/>
          <w:sz w:val="24"/>
        </w:rPr>
        <w:t>FORMATO TALLER – EVIDENCIA DE APRENDIZAJE</w:t>
      </w:r>
    </w:p>
    <w:p w14:paraId="311912C2" w14:textId="77777777" w:rsidR="00D77A83" w:rsidRDefault="00D77A83">
      <w:pPr>
        <w:spacing w:after="80" w:line="259" w:lineRule="auto"/>
      </w:pPr>
    </w:p>
    <w:tbl>
      <w:tblPr>
        <w:tblStyle w:val="Tablaconcuadrcula"/>
        <w:tblW w:w="0" w:type="auto"/>
        <w:jc w:val="center"/>
        <w:tblLook w:val="04A0" w:firstRow="1" w:lastRow="0" w:firstColumn="1" w:lastColumn="0" w:noHBand="0" w:noVBand="1"/>
      </w:tblPr>
      <w:tblGrid>
        <w:gridCol w:w="2431"/>
        <w:gridCol w:w="2431"/>
        <w:gridCol w:w="2431"/>
        <w:gridCol w:w="2431"/>
      </w:tblGrid>
      <w:tr w:rsidR="00D77A83" w14:paraId="00CF9681" w14:textId="77777777">
        <w:trPr>
          <w:trHeight w:val="567"/>
          <w:jc w:val="center"/>
        </w:trPr>
        <w:tc>
          <w:tcPr>
            <w:tcW w:w="2433" w:type="dxa"/>
            <w:shd w:val="clear" w:color="auto" w:fill="D9EAF7"/>
            <w:vAlign w:val="center"/>
          </w:tcPr>
          <w:p w14:paraId="29F17BF0" w14:textId="77777777" w:rsidR="00D77A83" w:rsidRDefault="00000000">
            <w:pPr>
              <w:spacing w:after="40"/>
            </w:pPr>
            <w:r>
              <w:rPr>
                <w:rFonts w:ascii="Calibri" w:hAnsi="Calibri"/>
                <w:b/>
              </w:rPr>
              <w:t>Programa de formación</w:t>
            </w:r>
          </w:p>
        </w:tc>
        <w:tc>
          <w:tcPr>
            <w:tcW w:w="2433" w:type="dxa"/>
            <w:vAlign w:val="center"/>
          </w:tcPr>
          <w:p w14:paraId="302C6966" w14:textId="77777777" w:rsidR="00D77A83" w:rsidRPr="00721277" w:rsidRDefault="00000000">
            <w:pPr>
              <w:spacing w:after="40"/>
              <w:rPr>
                <w:lang w:val="es-CO"/>
              </w:rPr>
            </w:pPr>
            <w:r w:rsidRPr="00721277">
              <w:rPr>
                <w:rFonts w:ascii="Calibri" w:hAnsi="Calibri"/>
                <w:lang w:val="es-CO"/>
              </w:rPr>
              <w:t>Gestión de la Seguridad y Salud en el Trabajo</w:t>
            </w:r>
            <w:r w:rsidRPr="00721277">
              <w:rPr>
                <w:rFonts w:ascii="Calibri" w:hAnsi="Calibri"/>
                <w:lang w:val="es-CO"/>
              </w:rPr>
              <w:br/>
              <w:t>Coordinación 5 301: C. Producción y Logística</w:t>
            </w:r>
          </w:p>
        </w:tc>
        <w:tc>
          <w:tcPr>
            <w:tcW w:w="2433" w:type="dxa"/>
            <w:shd w:val="clear" w:color="auto" w:fill="D9EAF7"/>
            <w:vAlign w:val="center"/>
          </w:tcPr>
          <w:p w14:paraId="32D44546" w14:textId="77777777" w:rsidR="00D77A83" w:rsidRDefault="00000000">
            <w:pPr>
              <w:spacing w:after="40"/>
            </w:pPr>
            <w:proofErr w:type="spellStart"/>
            <w:r>
              <w:rPr>
                <w:rFonts w:ascii="Calibri" w:hAnsi="Calibri"/>
                <w:b/>
              </w:rPr>
              <w:t>Ficha</w:t>
            </w:r>
            <w:proofErr w:type="spellEnd"/>
          </w:p>
        </w:tc>
        <w:tc>
          <w:tcPr>
            <w:tcW w:w="2433" w:type="dxa"/>
            <w:vAlign w:val="center"/>
          </w:tcPr>
          <w:p w14:paraId="14725265" w14:textId="77777777" w:rsidR="00D77A83" w:rsidRDefault="00000000">
            <w:pPr>
              <w:spacing w:after="40"/>
            </w:pPr>
            <w:r>
              <w:rPr>
                <w:rFonts w:ascii="Calibri" w:hAnsi="Calibri"/>
              </w:rPr>
              <w:t>3172044</w:t>
            </w:r>
          </w:p>
        </w:tc>
      </w:tr>
      <w:tr w:rsidR="00D77A83" w:rsidRPr="00721277" w14:paraId="4BFA633A" w14:textId="77777777">
        <w:trPr>
          <w:trHeight w:val="567"/>
          <w:jc w:val="center"/>
        </w:trPr>
        <w:tc>
          <w:tcPr>
            <w:tcW w:w="2433" w:type="dxa"/>
            <w:shd w:val="clear" w:color="auto" w:fill="D9EAF7"/>
            <w:vAlign w:val="center"/>
          </w:tcPr>
          <w:p w14:paraId="36CD93FA" w14:textId="77777777" w:rsidR="00D77A83" w:rsidRDefault="00000000">
            <w:pPr>
              <w:spacing w:after="40"/>
            </w:pPr>
            <w:r>
              <w:rPr>
                <w:rFonts w:ascii="Calibri" w:hAnsi="Calibri"/>
                <w:b/>
              </w:rPr>
              <w:t>Grupo</w:t>
            </w:r>
          </w:p>
        </w:tc>
        <w:tc>
          <w:tcPr>
            <w:tcW w:w="2433" w:type="dxa"/>
            <w:vAlign w:val="center"/>
          </w:tcPr>
          <w:p w14:paraId="07B2B1BF" w14:textId="77777777" w:rsidR="00D77A83" w:rsidRDefault="00000000">
            <w:pPr>
              <w:spacing w:after="40"/>
            </w:pPr>
            <w:r>
              <w:rPr>
                <w:rFonts w:ascii="Calibri" w:hAnsi="Calibri"/>
              </w:rPr>
              <w:t>34TGGSSTN</w:t>
            </w:r>
          </w:p>
        </w:tc>
        <w:tc>
          <w:tcPr>
            <w:tcW w:w="2433" w:type="dxa"/>
            <w:shd w:val="clear" w:color="auto" w:fill="D9EAF7"/>
            <w:vAlign w:val="center"/>
          </w:tcPr>
          <w:p w14:paraId="6D5995BF" w14:textId="77777777" w:rsidR="00D77A83" w:rsidRDefault="00000000">
            <w:pPr>
              <w:spacing w:after="40"/>
            </w:pPr>
            <w:r>
              <w:rPr>
                <w:rFonts w:ascii="Calibri" w:hAnsi="Calibri"/>
                <w:b/>
              </w:rPr>
              <w:t>Competencia</w:t>
            </w:r>
          </w:p>
        </w:tc>
        <w:tc>
          <w:tcPr>
            <w:tcW w:w="2433" w:type="dxa"/>
            <w:vAlign w:val="center"/>
          </w:tcPr>
          <w:p w14:paraId="20D2A46B" w14:textId="77777777" w:rsidR="00D77A83" w:rsidRPr="00721277" w:rsidRDefault="00000000">
            <w:pPr>
              <w:spacing w:after="40"/>
              <w:rPr>
                <w:lang w:val="es-CO"/>
              </w:rPr>
            </w:pPr>
            <w:r w:rsidRPr="00721277">
              <w:rPr>
                <w:rFonts w:ascii="Calibri" w:hAnsi="Calibri"/>
                <w:lang w:val="es-CO"/>
              </w:rPr>
              <w:t>Interactuar en lengua inglesa de forma oral y escrita dentro de contextos sociales y laborales</w:t>
            </w:r>
          </w:p>
        </w:tc>
      </w:tr>
      <w:tr w:rsidR="00D77A83" w14:paraId="01418FD4" w14:textId="77777777">
        <w:trPr>
          <w:trHeight w:val="624"/>
          <w:jc w:val="center"/>
        </w:trPr>
        <w:tc>
          <w:tcPr>
            <w:tcW w:w="2433" w:type="dxa"/>
            <w:shd w:val="clear" w:color="auto" w:fill="D9EAF7"/>
            <w:vAlign w:val="center"/>
          </w:tcPr>
          <w:p w14:paraId="5FBD976A" w14:textId="77777777" w:rsidR="00D77A83" w:rsidRDefault="00000000">
            <w:pPr>
              <w:spacing w:after="40"/>
            </w:pPr>
            <w:proofErr w:type="spellStart"/>
            <w:r>
              <w:rPr>
                <w:rFonts w:ascii="Calibri" w:hAnsi="Calibri"/>
                <w:b/>
              </w:rPr>
              <w:t>Evidencia</w:t>
            </w:r>
            <w:proofErr w:type="spellEnd"/>
          </w:p>
        </w:tc>
        <w:tc>
          <w:tcPr>
            <w:tcW w:w="2433" w:type="dxa"/>
            <w:vAlign w:val="center"/>
          </w:tcPr>
          <w:p w14:paraId="07669434" w14:textId="77777777" w:rsidR="00D77A83" w:rsidRDefault="00000000">
            <w:r>
              <w:t>Evidencia 2. Autonomous digital workshop on routines, actions, health and emotions</w:t>
            </w:r>
          </w:p>
        </w:tc>
        <w:tc>
          <w:tcPr>
            <w:tcW w:w="2433" w:type="dxa"/>
            <w:shd w:val="clear" w:color="auto" w:fill="D9EAF7"/>
            <w:vAlign w:val="center"/>
          </w:tcPr>
          <w:p w14:paraId="05504871" w14:textId="77777777" w:rsidR="00D77A83" w:rsidRDefault="00000000">
            <w:pPr>
              <w:spacing w:after="40"/>
            </w:pPr>
            <w:r>
              <w:rPr>
                <w:rFonts w:ascii="Calibri" w:hAnsi="Calibri"/>
                <w:b/>
              </w:rPr>
              <w:t>Fecha</w:t>
            </w:r>
          </w:p>
        </w:tc>
        <w:tc>
          <w:tcPr>
            <w:tcW w:w="2433" w:type="dxa"/>
            <w:vAlign w:val="center"/>
          </w:tcPr>
          <w:p w14:paraId="73F7B758" w14:textId="77777777" w:rsidR="00D77A83" w:rsidRDefault="00000000">
            <w:pPr>
              <w:spacing w:after="40"/>
            </w:pPr>
            <w:r>
              <w:rPr>
                <w:rFonts w:ascii="Calibri" w:hAnsi="Calibri"/>
              </w:rPr>
              <w:t>30 / ABR / 2026</w:t>
            </w:r>
          </w:p>
        </w:tc>
      </w:tr>
    </w:tbl>
    <w:p w14:paraId="4B375802" w14:textId="77777777" w:rsidR="00D77A83" w:rsidRDefault="00D77A83">
      <w:pPr>
        <w:spacing w:after="80" w:line="259" w:lineRule="auto"/>
      </w:pPr>
    </w:p>
    <w:p w14:paraId="25383413" w14:textId="77777777" w:rsidR="00D77A83" w:rsidRDefault="00000000">
      <w:pPr>
        <w:spacing w:after="80" w:line="259" w:lineRule="auto"/>
      </w:pPr>
      <w:r>
        <w:t>EVIDENCE 2: AUTONOMOUS DIGITAL WORKSHOP ON ROUTINES, ACTIONS, HEALTH AND EMOTIONS</w:t>
      </w:r>
    </w:p>
    <w:p w14:paraId="783278B1" w14:textId="77777777" w:rsidR="00D77A83" w:rsidRDefault="00000000">
      <w:pPr>
        <w:spacing w:after="80" w:line="259" w:lineRule="auto"/>
      </w:pPr>
      <w:r>
        <w:rPr>
          <w:rFonts w:ascii="Calibri" w:hAnsi="Calibri"/>
          <w:sz w:val="22"/>
        </w:rPr>
        <w:t>Topics from the guide: simple present, present continuous, body parts, health problems, feelings and emotions.</w:t>
      </w:r>
    </w:p>
    <w:p w14:paraId="434D1C8E" w14:textId="77777777" w:rsidR="00D77A83" w:rsidRPr="00721277" w:rsidRDefault="00000000">
      <w:pPr>
        <w:spacing w:after="80" w:line="259" w:lineRule="auto"/>
        <w:rPr>
          <w:lang w:val="es-CO"/>
        </w:rPr>
      </w:pPr>
      <w:r w:rsidRPr="00721277">
        <w:rPr>
          <w:rFonts w:ascii="Calibri" w:hAnsi="Calibri"/>
          <w:b/>
          <w:sz w:val="22"/>
          <w:lang w:val="es-CO"/>
        </w:rPr>
        <w:t>1. Presentación del tema</w:t>
      </w:r>
    </w:p>
    <w:p w14:paraId="004D4FFA" w14:textId="77777777" w:rsidR="00D77A83" w:rsidRPr="00721277" w:rsidRDefault="00000000">
      <w:pPr>
        <w:rPr>
          <w:lang w:val="es-CO"/>
        </w:rPr>
      </w:pPr>
      <w:r w:rsidRPr="00721277">
        <w:rPr>
          <w:lang w:val="es-CO"/>
        </w:rPr>
        <w:t xml:space="preserve">En esta segunda evidencia los aprendices desarrollarán la guía de manera autónoma, editando directamente el documento en computador. Para realizarla con éxito, primero deben comprender la diferencia entre el simple </w:t>
      </w:r>
      <w:proofErr w:type="spellStart"/>
      <w:r w:rsidRPr="00721277">
        <w:rPr>
          <w:lang w:val="es-CO"/>
        </w:rPr>
        <w:t>present</w:t>
      </w:r>
      <w:proofErr w:type="spellEnd"/>
      <w:r w:rsidRPr="00721277">
        <w:rPr>
          <w:lang w:val="es-CO"/>
        </w:rPr>
        <w:t xml:space="preserve"> y el </w:t>
      </w:r>
      <w:proofErr w:type="spellStart"/>
      <w:r w:rsidRPr="00721277">
        <w:rPr>
          <w:lang w:val="es-CO"/>
        </w:rPr>
        <w:t>present</w:t>
      </w:r>
      <w:proofErr w:type="spellEnd"/>
      <w:r w:rsidRPr="00721277">
        <w:rPr>
          <w:lang w:val="es-CO"/>
        </w:rPr>
        <w:t xml:space="preserve"> </w:t>
      </w:r>
      <w:proofErr w:type="spellStart"/>
      <w:r w:rsidRPr="00721277">
        <w:rPr>
          <w:lang w:val="es-CO"/>
        </w:rPr>
        <w:t>continuous</w:t>
      </w:r>
      <w:proofErr w:type="spellEnd"/>
      <w:r w:rsidRPr="00721277">
        <w:rPr>
          <w:lang w:val="es-CO"/>
        </w:rPr>
        <w:t>, y luego aplicar vocabulario relacionado con partes del cuerpo, problemas de salud y emociones en situaciones reales de estudio o trabajo.</w:t>
      </w:r>
    </w:p>
    <w:p w14:paraId="3101DBE0" w14:textId="77777777" w:rsidR="00D77A83" w:rsidRDefault="00000000">
      <w:proofErr w:type="spellStart"/>
      <w:r>
        <w:rPr>
          <w:b/>
        </w:rPr>
        <w:t>Gramática</w:t>
      </w:r>
      <w:proofErr w:type="spellEnd"/>
      <w:r>
        <w:rPr>
          <w:b/>
        </w:rPr>
        <w:t xml:space="preserve"> clave para </w:t>
      </w:r>
      <w:proofErr w:type="spellStart"/>
      <w:r>
        <w:rPr>
          <w:b/>
        </w:rPr>
        <w:t>esta</w:t>
      </w:r>
      <w:proofErr w:type="spellEnd"/>
      <w:r>
        <w:rPr>
          <w:b/>
        </w:rPr>
        <w:t xml:space="preserve"> guía</w:t>
      </w:r>
    </w:p>
    <w:p w14:paraId="2F5CE0BE" w14:textId="77777777" w:rsidR="00D77A83" w:rsidRDefault="00000000">
      <w:pPr>
        <w:pStyle w:val="Listaconvietas"/>
      </w:pPr>
      <w:r w:rsidRPr="00721277">
        <w:rPr>
          <w:b/>
          <w:lang w:val="es-CO"/>
        </w:rPr>
        <w:t xml:space="preserve">Simple </w:t>
      </w:r>
      <w:proofErr w:type="spellStart"/>
      <w:r w:rsidRPr="00721277">
        <w:rPr>
          <w:b/>
          <w:lang w:val="es-CO"/>
        </w:rPr>
        <w:t>present</w:t>
      </w:r>
      <w:proofErr w:type="spellEnd"/>
      <w:r w:rsidRPr="00721277">
        <w:rPr>
          <w:b/>
          <w:lang w:val="es-CO"/>
        </w:rPr>
        <w:t xml:space="preserve">: </w:t>
      </w:r>
      <w:r w:rsidRPr="00721277">
        <w:rPr>
          <w:lang w:val="es-CO"/>
        </w:rPr>
        <w:t xml:space="preserve">se usa para rutinas, hábitos, acciones frecuentes y hechos generales. </w:t>
      </w:r>
      <w:proofErr w:type="spellStart"/>
      <w:r>
        <w:rPr>
          <w:b/>
        </w:rPr>
        <w:t>Estructura</w:t>
      </w:r>
      <w:proofErr w:type="spellEnd"/>
      <w:r>
        <w:rPr>
          <w:b/>
        </w:rPr>
        <w:t xml:space="preserve">: </w:t>
      </w:r>
      <w:r>
        <w:t xml:space="preserve">subject + base verb / verb + s. </w:t>
      </w:r>
      <w:r>
        <w:rPr>
          <w:b/>
        </w:rPr>
        <w:t xml:space="preserve">Ejemplos: </w:t>
      </w:r>
      <w:r>
        <w:t>I usually open the platform before class. / She studies English every Thursday.</w:t>
      </w:r>
    </w:p>
    <w:p w14:paraId="19269C03" w14:textId="77777777" w:rsidR="00D77A83" w:rsidRDefault="00000000">
      <w:pPr>
        <w:pStyle w:val="Listaconvietas"/>
      </w:pPr>
      <w:r w:rsidRPr="00721277">
        <w:rPr>
          <w:b/>
          <w:lang w:val="es-CO"/>
        </w:rPr>
        <w:t xml:space="preserve">Present </w:t>
      </w:r>
      <w:proofErr w:type="spellStart"/>
      <w:r w:rsidRPr="00721277">
        <w:rPr>
          <w:b/>
          <w:lang w:val="es-CO"/>
        </w:rPr>
        <w:t>continuous</w:t>
      </w:r>
      <w:proofErr w:type="spellEnd"/>
      <w:r w:rsidRPr="00721277">
        <w:rPr>
          <w:b/>
          <w:lang w:val="es-CO"/>
        </w:rPr>
        <w:t xml:space="preserve">: </w:t>
      </w:r>
      <w:r w:rsidRPr="00721277">
        <w:rPr>
          <w:lang w:val="es-CO"/>
        </w:rPr>
        <w:t xml:space="preserve">se usa para acciones que están ocurriendo ahora, en este momento, o para situaciones temporales. </w:t>
      </w:r>
      <w:proofErr w:type="spellStart"/>
      <w:r>
        <w:rPr>
          <w:b/>
        </w:rPr>
        <w:t>Estructura</w:t>
      </w:r>
      <w:proofErr w:type="spellEnd"/>
      <w:r>
        <w:rPr>
          <w:b/>
        </w:rPr>
        <w:t xml:space="preserve">: </w:t>
      </w:r>
      <w:r>
        <w:t xml:space="preserve">subject + am/is/are + verb-ing. </w:t>
      </w:r>
      <w:r>
        <w:rPr>
          <w:b/>
        </w:rPr>
        <w:t xml:space="preserve">Ejemplos: </w:t>
      </w:r>
      <w:r>
        <w:t>I am answering this workshop right now. / He is wearing gloves at the moment.</w:t>
      </w:r>
    </w:p>
    <w:p w14:paraId="793BE166" w14:textId="77777777" w:rsidR="00D77A83" w:rsidRPr="00721277" w:rsidRDefault="00000000">
      <w:pPr>
        <w:pStyle w:val="Listaconvietas"/>
        <w:rPr>
          <w:lang w:val="es-CO"/>
        </w:rPr>
      </w:pPr>
      <w:r w:rsidRPr="00721277">
        <w:rPr>
          <w:b/>
          <w:lang w:val="es-CO"/>
        </w:rPr>
        <w:t xml:space="preserve">Diferencia importante: </w:t>
      </w:r>
      <w:r w:rsidRPr="00721277">
        <w:rPr>
          <w:lang w:val="es-CO"/>
        </w:rPr>
        <w:t xml:space="preserve">en esta guía el simple </w:t>
      </w:r>
      <w:proofErr w:type="spellStart"/>
      <w:r w:rsidRPr="00721277">
        <w:rPr>
          <w:lang w:val="es-CO"/>
        </w:rPr>
        <w:t>present</w:t>
      </w:r>
      <w:proofErr w:type="spellEnd"/>
      <w:r w:rsidRPr="00721277">
        <w:rPr>
          <w:lang w:val="es-CO"/>
        </w:rPr>
        <w:t xml:space="preserve"> debe aparecer cuando describen lo que </w:t>
      </w:r>
      <w:proofErr w:type="spellStart"/>
      <w:r w:rsidRPr="00721277">
        <w:rPr>
          <w:i/>
          <w:lang w:val="es-CO"/>
        </w:rPr>
        <w:t>usually</w:t>
      </w:r>
      <w:proofErr w:type="spellEnd"/>
      <w:r w:rsidRPr="00721277">
        <w:rPr>
          <w:lang w:val="es-CO"/>
        </w:rPr>
        <w:t xml:space="preserve"> do, y el </w:t>
      </w:r>
      <w:proofErr w:type="spellStart"/>
      <w:r w:rsidRPr="00721277">
        <w:rPr>
          <w:lang w:val="es-CO"/>
        </w:rPr>
        <w:t>present</w:t>
      </w:r>
      <w:proofErr w:type="spellEnd"/>
      <w:r w:rsidRPr="00721277">
        <w:rPr>
          <w:lang w:val="es-CO"/>
        </w:rPr>
        <w:t xml:space="preserve"> </w:t>
      </w:r>
      <w:proofErr w:type="spellStart"/>
      <w:r w:rsidRPr="00721277">
        <w:rPr>
          <w:lang w:val="es-CO"/>
        </w:rPr>
        <w:t>continuous</w:t>
      </w:r>
      <w:proofErr w:type="spellEnd"/>
      <w:r w:rsidRPr="00721277">
        <w:rPr>
          <w:lang w:val="es-CO"/>
        </w:rPr>
        <w:t xml:space="preserve"> cuando describen lo que </w:t>
      </w:r>
      <w:r w:rsidRPr="00721277">
        <w:rPr>
          <w:i/>
          <w:lang w:val="es-CO"/>
        </w:rPr>
        <w:t xml:space="preserve">are </w:t>
      </w:r>
      <w:proofErr w:type="spellStart"/>
      <w:r w:rsidRPr="00721277">
        <w:rPr>
          <w:i/>
          <w:lang w:val="es-CO"/>
        </w:rPr>
        <w:t>doing</w:t>
      </w:r>
      <w:proofErr w:type="spellEnd"/>
      <w:r w:rsidRPr="00721277">
        <w:rPr>
          <w:i/>
          <w:lang w:val="es-CO"/>
        </w:rPr>
        <w:t xml:space="preserve"> </w:t>
      </w:r>
      <w:proofErr w:type="spellStart"/>
      <w:r w:rsidRPr="00721277">
        <w:rPr>
          <w:i/>
          <w:lang w:val="es-CO"/>
        </w:rPr>
        <w:t>now</w:t>
      </w:r>
      <w:proofErr w:type="spellEnd"/>
      <w:r w:rsidRPr="00721277">
        <w:rPr>
          <w:lang w:val="es-CO"/>
        </w:rPr>
        <w:t xml:space="preserve">. Por eso conviene fijarse en marcadores de tiempo como </w:t>
      </w:r>
      <w:proofErr w:type="spellStart"/>
      <w:r w:rsidRPr="00721277">
        <w:rPr>
          <w:i/>
          <w:lang w:val="es-CO"/>
        </w:rPr>
        <w:t>usually</w:t>
      </w:r>
      <w:proofErr w:type="spellEnd"/>
      <w:r w:rsidRPr="00721277">
        <w:rPr>
          <w:i/>
          <w:lang w:val="es-CO"/>
        </w:rPr>
        <w:t xml:space="preserve">, </w:t>
      </w:r>
      <w:proofErr w:type="spellStart"/>
      <w:r w:rsidRPr="00721277">
        <w:rPr>
          <w:i/>
          <w:lang w:val="es-CO"/>
        </w:rPr>
        <w:t>often</w:t>
      </w:r>
      <w:proofErr w:type="spellEnd"/>
      <w:r w:rsidRPr="00721277">
        <w:rPr>
          <w:i/>
          <w:lang w:val="es-CO"/>
        </w:rPr>
        <w:t xml:space="preserve">, </w:t>
      </w:r>
      <w:proofErr w:type="spellStart"/>
      <w:r w:rsidRPr="00721277">
        <w:rPr>
          <w:i/>
          <w:lang w:val="es-CO"/>
        </w:rPr>
        <w:t>every</w:t>
      </w:r>
      <w:proofErr w:type="spellEnd"/>
      <w:r w:rsidRPr="00721277">
        <w:rPr>
          <w:i/>
          <w:lang w:val="es-CO"/>
        </w:rPr>
        <w:t xml:space="preserve"> </w:t>
      </w:r>
      <w:proofErr w:type="spellStart"/>
      <w:r w:rsidRPr="00721277">
        <w:rPr>
          <w:i/>
          <w:lang w:val="es-CO"/>
        </w:rPr>
        <w:t>day</w:t>
      </w:r>
      <w:proofErr w:type="spellEnd"/>
      <w:r w:rsidRPr="00721277">
        <w:rPr>
          <w:lang w:val="es-CO"/>
        </w:rPr>
        <w:t xml:space="preserve"> frente a </w:t>
      </w:r>
      <w:proofErr w:type="spellStart"/>
      <w:r w:rsidRPr="00721277">
        <w:rPr>
          <w:i/>
          <w:lang w:val="es-CO"/>
        </w:rPr>
        <w:t>now</w:t>
      </w:r>
      <w:proofErr w:type="spellEnd"/>
      <w:r w:rsidRPr="00721277">
        <w:rPr>
          <w:i/>
          <w:lang w:val="es-CO"/>
        </w:rPr>
        <w:t xml:space="preserve">, </w:t>
      </w:r>
      <w:proofErr w:type="spellStart"/>
      <w:r w:rsidRPr="00721277">
        <w:rPr>
          <w:i/>
          <w:lang w:val="es-CO"/>
        </w:rPr>
        <w:t>right</w:t>
      </w:r>
      <w:proofErr w:type="spellEnd"/>
      <w:r w:rsidRPr="00721277">
        <w:rPr>
          <w:i/>
          <w:lang w:val="es-CO"/>
        </w:rPr>
        <w:t xml:space="preserve"> </w:t>
      </w:r>
      <w:proofErr w:type="spellStart"/>
      <w:r w:rsidRPr="00721277">
        <w:rPr>
          <w:i/>
          <w:lang w:val="es-CO"/>
        </w:rPr>
        <w:t>now</w:t>
      </w:r>
      <w:proofErr w:type="spellEnd"/>
      <w:r w:rsidRPr="00721277">
        <w:rPr>
          <w:i/>
          <w:lang w:val="es-CO"/>
        </w:rPr>
        <w:t xml:space="preserve">, at </w:t>
      </w:r>
      <w:proofErr w:type="spellStart"/>
      <w:r w:rsidRPr="00721277">
        <w:rPr>
          <w:i/>
          <w:lang w:val="es-CO"/>
        </w:rPr>
        <w:t>the</w:t>
      </w:r>
      <w:proofErr w:type="spellEnd"/>
      <w:r w:rsidRPr="00721277">
        <w:rPr>
          <w:i/>
          <w:lang w:val="es-CO"/>
        </w:rPr>
        <w:t xml:space="preserve"> </w:t>
      </w:r>
      <w:proofErr w:type="spellStart"/>
      <w:r w:rsidRPr="00721277">
        <w:rPr>
          <w:i/>
          <w:lang w:val="es-CO"/>
        </w:rPr>
        <w:t>moment</w:t>
      </w:r>
      <w:proofErr w:type="spellEnd"/>
      <w:r w:rsidRPr="00721277">
        <w:rPr>
          <w:i/>
          <w:lang w:val="es-CO"/>
        </w:rPr>
        <w:t xml:space="preserve">, </w:t>
      </w:r>
      <w:proofErr w:type="spellStart"/>
      <w:r w:rsidRPr="00721277">
        <w:rPr>
          <w:i/>
          <w:lang w:val="es-CO"/>
        </w:rPr>
        <w:t>today</w:t>
      </w:r>
      <w:proofErr w:type="spellEnd"/>
      <w:r w:rsidRPr="00721277">
        <w:rPr>
          <w:lang w:val="es-CO"/>
        </w:rPr>
        <w:t>.</w:t>
      </w:r>
    </w:p>
    <w:p w14:paraId="0942FCBF" w14:textId="77777777" w:rsidR="00D77A83" w:rsidRDefault="00000000">
      <w:pPr>
        <w:pStyle w:val="Listaconvietas"/>
      </w:pPr>
      <w:proofErr w:type="spellStart"/>
      <w:r>
        <w:rPr>
          <w:b/>
        </w:rPr>
        <w:t>Vocabulario</w:t>
      </w:r>
      <w:proofErr w:type="spellEnd"/>
      <w:r>
        <w:rPr>
          <w:b/>
        </w:rPr>
        <w:t xml:space="preserve"> de </w:t>
      </w:r>
      <w:proofErr w:type="spellStart"/>
      <w:r>
        <w:rPr>
          <w:b/>
        </w:rPr>
        <w:t>apoyo</w:t>
      </w:r>
      <w:proofErr w:type="spellEnd"/>
      <w:r>
        <w:rPr>
          <w:b/>
        </w:rPr>
        <w:t xml:space="preserve">: </w:t>
      </w:r>
      <w:r>
        <w:t xml:space="preserve">también necesitarán vocabulario para nombrar </w:t>
      </w:r>
      <w:r>
        <w:rPr>
          <w:i/>
        </w:rPr>
        <w:t>body parts</w:t>
      </w:r>
      <w:r>
        <w:t xml:space="preserve"> (head, shoulder, arm, back, knee, foot), </w:t>
      </w:r>
      <w:r>
        <w:rPr>
          <w:i/>
        </w:rPr>
        <w:t>health problems</w:t>
      </w:r>
      <w:r>
        <w:t xml:space="preserve"> (headache, cough, backache, sore throat, fever, tiredness) y </w:t>
      </w:r>
      <w:r>
        <w:rPr>
          <w:i/>
        </w:rPr>
        <w:t>feelings / emotions</w:t>
      </w:r>
      <w:r>
        <w:t xml:space="preserve"> (happy, worried, calm, nervous, frustrated, tired).</w:t>
      </w:r>
    </w:p>
    <w:p w14:paraId="69E6D412" w14:textId="77777777" w:rsidR="00D77A83" w:rsidRDefault="00000000">
      <w:r w:rsidRPr="00721277">
        <w:rPr>
          <w:lang w:val="es-CO"/>
        </w:rPr>
        <w:t xml:space="preserve">Observe las siguientes imágenes de referencia antes de comenzar. </w:t>
      </w:r>
      <w:r>
        <w:t xml:space="preserve">Puede </w:t>
      </w:r>
      <w:proofErr w:type="spellStart"/>
      <w:r>
        <w:t>usarlas</w:t>
      </w:r>
      <w:proofErr w:type="spellEnd"/>
      <w:r>
        <w:t xml:space="preserve"> </w:t>
      </w:r>
      <w:proofErr w:type="spellStart"/>
      <w:r>
        <w:t>como</w:t>
      </w:r>
      <w:proofErr w:type="spellEnd"/>
      <w:r>
        <w:t xml:space="preserve"> </w:t>
      </w:r>
      <w:proofErr w:type="spellStart"/>
      <w:r>
        <w:t>apoyo</w:t>
      </w:r>
      <w:proofErr w:type="spellEnd"/>
      <w:r>
        <w:t xml:space="preserve"> visual mientras resuelve la guía.</w:t>
      </w:r>
    </w:p>
    <w:p w14:paraId="5762A894" w14:textId="77777777" w:rsidR="00D77A83" w:rsidRDefault="00000000">
      <w:pPr>
        <w:jc w:val="center"/>
      </w:pPr>
      <w:r>
        <w:rPr>
          <w:noProof/>
        </w:rPr>
        <w:lastRenderedPageBreak/>
        <w:drawing>
          <wp:inline distT="0" distB="0" distL="0" distR="0" wp14:anchorId="282C7E3F" wp14:editId="4DF407BC">
            <wp:extent cx="6035040" cy="28666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mmar_reference2.png"/>
                    <pic:cNvPicPr/>
                  </pic:nvPicPr>
                  <pic:blipFill>
                    <a:blip r:embed="rId6"/>
                    <a:stretch>
                      <a:fillRect/>
                    </a:stretch>
                  </pic:blipFill>
                  <pic:spPr>
                    <a:xfrm>
                      <a:off x="0" y="0"/>
                      <a:ext cx="6035040" cy="2866644"/>
                    </a:xfrm>
                    <a:prstGeom prst="rect">
                      <a:avLst/>
                    </a:prstGeom>
                  </pic:spPr>
                </pic:pic>
              </a:graphicData>
            </a:graphic>
          </wp:inline>
        </w:drawing>
      </w:r>
    </w:p>
    <w:p w14:paraId="7EEA2122" w14:textId="77777777" w:rsidR="00D77A83" w:rsidRPr="00721277" w:rsidRDefault="00000000">
      <w:pPr>
        <w:jc w:val="center"/>
        <w:rPr>
          <w:lang w:val="es-CO"/>
        </w:rPr>
      </w:pPr>
      <w:r w:rsidRPr="00721277">
        <w:rPr>
          <w:i/>
          <w:sz w:val="20"/>
          <w:lang w:val="es-CO"/>
        </w:rPr>
        <w:t xml:space="preserve">Imagen 1. Referencia gramatical para diferenciar simple </w:t>
      </w:r>
      <w:proofErr w:type="spellStart"/>
      <w:r w:rsidRPr="00721277">
        <w:rPr>
          <w:i/>
          <w:sz w:val="20"/>
          <w:lang w:val="es-CO"/>
        </w:rPr>
        <w:t>present</w:t>
      </w:r>
      <w:proofErr w:type="spellEnd"/>
      <w:r w:rsidRPr="00721277">
        <w:rPr>
          <w:i/>
          <w:sz w:val="20"/>
          <w:lang w:val="es-CO"/>
        </w:rPr>
        <w:t xml:space="preserve"> y </w:t>
      </w:r>
      <w:proofErr w:type="spellStart"/>
      <w:r w:rsidRPr="00721277">
        <w:rPr>
          <w:i/>
          <w:sz w:val="20"/>
          <w:lang w:val="es-CO"/>
        </w:rPr>
        <w:t>present</w:t>
      </w:r>
      <w:proofErr w:type="spellEnd"/>
      <w:r w:rsidRPr="00721277">
        <w:rPr>
          <w:i/>
          <w:sz w:val="20"/>
          <w:lang w:val="es-CO"/>
        </w:rPr>
        <w:t xml:space="preserve"> </w:t>
      </w:r>
      <w:proofErr w:type="spellStart"/>
      <w:r w:rsidRPr="00721277">
        <w:rPr>
          <w:i/>
          <w:sz w:val="20"/>
          <w:lang w:val="es-CO"/>
        </w:rPr>
        <w:t>continuous</w:t>
      </w:r>
      <w:proofErr w:type="spellEnd"/>
      <w:r w:rsidRPr="00721277">
        <w:rPr>
          <w:i/>
          <w:sz w:val="20"/>
          <w:lang w:val="es-CO"/>
        </w:rPr>
        <w:t>.</w:t>
      </w:r>
    </w:p>
    <w:p w14:paraId="770620B7" w14:textId="5C0B03AC" w:rsidR="00D77A83" w:rsidRPr="00721277" w:rsidRDefault="00D77A83">
      <w:pPr>
        <w:jc w:val="center"/>
        <w:rPr>
          <w:lang w:val="es-CO"/>
        </w:rPr>
      </w:pPr>
    </w:p>
    <w:p w14:paraId="1FB37510" w14:textId="25CF5091" w:rsidR="00721277" w:rsidRDefault="00721277" w:rsidP="00721277">
      <w:pPr>
        <w:jc w:val="center"/>
        <w:rPr>
          <w:b/>
          <w:bCs/>
          <w:iCs/>
          <w:sz w:val="20"/>
          <w:lang w:val="es-CO"/>
        </w:rPr>
      </w:pPr>
      <w:proofErr w:type="spellStart"/>
      <w:r>
        <w:rPr>
          <w:b/>
          <w:bCs/>
          <w:iCs/>
          <w:sz w:val="20"/>
          <w:lang w:val="es-CO"/>
        </w:rPr>
        <w:t>Vocabulary</w:t>
      </w:r>
      <w:proofErr w:type="spellEnd"/>
    </w:p>
    <w:p w14:paraId="2D4D020D" w14:textId="77777777" w:rsidR="00721277" w:rsidRDefault="00721277" w:rsidP="00721277">
      <w:pPr>
        <w:rPr>
          <w:b/>
          <w:bCs/>
          <w:iCs/>
          <w:sz w:val="20"/>
          <w:lang w:val="es-CO"/>
        </w:rPr>
        <w:sectPr w:rsidR="00721277" w:rsidSect="00034616">
          <w:pgSz w:w="12240" w:h="15840"/>
          <w:pgMar w:top="1138" w:right="1253" w:bottom="1138" w:left="1253" w:header="720" w:footer="720" w:gutter="0"/>
          <w:cols w:space="720"/>
          <w:docGrid w:linePitch="360"/>
        </w:sectPr>
      </w:pPr>
    </w:p>
    <w:p w14:paraId="0A8EA38D" w14:textId="15274CA1" w:rsidR="00721277" w:rsidRPr="00721277" w:rsidRDefault="00721277" w:rsidP="00721277">
      <w:pPr>
        <w:rPr>
          <w:b/>
          <w:bCs/>
          <w:iCs/>
          <w:sz w:val="20"/>
          <w:lang w:val="es-CO"/>
        </w:rPr>
      </w:pPr>
      <w:r w:rsidRPr="00721277">
        <w:rPr>
          <w:b/>
          <w:bCs/>
          <w:iCs/>
          <w:sz w:val="20"/>
          <w:lang w:val="es-CO"/>
        </w:rPr>
        <w:t xml:space="preserve">Body </w:t>
      </w:r>
      <w:proofErr w:type="spellStart"/>
      <w:r w:rsidRPr="00721277">
        <w:rPr>
          <w:b/>
          <w:bCs/>
          <w:iCs/>
          <w:sz w:val="20"/>
          <w:lang w:val="es-CO"/>
        </w:rPr>
        <w:t>parts</w:t>
      </w:r>
      <w:proofErr w:type="spellEnd"/>
      <w:r w:rsidRPr="00721277">
        <w:rPr>
          <w:b/>
          <w:bCs/>
          <w:iCs/>
          <w:sz w:val="20"/>
          <w:lang w:val="es-CO"/>
        </w:rPr>
        <w:t xml:space="preserve"> / Partes del cuerpo</w:t>
      </w:r>
    </w:p>
    <w:p w14:paraId="1D24FDC4" w14:textId="77777777" w:rsidR="00721277" w:rsidRPr="00721277" w:rsidRDefault="00721277" w:rsidP="00721277">
      <w:pPr>
        <w:numPr>
          <w:ilvl w:val="0"/>
          <w:numId w:val="10"/>
        </w:numPr>
        <w:rPr>
          <w:iCs/>
          <w:sz w:val="20"/>
          <w:lang w:val="es-CO"/>
        </w:rPr>
      </w:pPr>
      <w:r w:rsidRPr="00721277">
        <w:rPr>
          <w:iCs/>
          <w:sz w:val="20"/>
          <w:lang w:val="es-CO"/>
        </w:rPr>
        <w:t xml:space="preserve">head — cabeza </w:t>
      </w:r>
    </w:p>
    <w:p w14:paraId="2F27FBC1" w14:textId="77777777" w:rsidR="00721277" w:rsidRPr="00721277" w:rsidRDefault="00721277" w:rsidP="00721277">
      <w:pPr>
        <w:numPr>
          <w:ilvl w:val="0"/>
          <w:numId w:val="10"/>
        </w:numPr>
        <w:rPr>
          <w:iCs/>
          <w:sz w:val="20"/>
          <w:lang w:val="es-CO"/>
        </w:rPr>
      </w:pPr>
      <w:proofErr w:type="spellStart"/>
      <w:r w:rsidRPr="00721277">
        <w:rPr>
          <w:iCs/>
          <w:sz w:val="20"/>
          <w:lang w:val="es-CO"/>
        </w:rPr>
        <w:t>face</w:t>
      </w:r>
      <w:proofErr w:type="spellEnd"/>
      <w:r w:rsidRPr="00721277">
        <w:rPr>
          <w:iCs/>
          <w:sz w:val="20"/>
          <w:lang w:val="es-CO"/>
        </w:rPr>
        <w:t xml:space="preserve"> — cara </w:t>
      </w:r>
    </w:p>
    <w:p w14:paraId="2BF1F3C1" w14:textId="77777777" w:rsidR="00721277" w:rsidRPr="00721277" w:rsidRDefault="00721277" w:rsidP="00721277">
      <w:pPr>
        <w:numPr>
          <w:ilvl w:val="0"/>
          <w:numId w:val="10"/>
        </w:numPr>
        <w:rPr>
          <w:iCs/>
          <w:sz w:val="20"/>
          <w:lang w:val="es-CO"/>
        </w:rPr>
      </w:pPr>
      <w:proofErr w:type="spellStart"/>
      <w:r w:rsidRPr="00721277">
        <w:rPr>
          <w:iCs/>
          <w:sz w:val="20"/>
          <w:lang w:val="es-CO"/>
        </w:rPr>
        <w:t>eye</w:t>
      </w:r>
      <w:proofErr w:type="spellEnd"/>
      <w:r w:rsidRPr="00721277">
        <w:rPr>
          <w:iCs/>
          <w:sz w:val="20"/>
          <w:lang w:val="es-CO"/>
        </w:rPr>
        <w:t xml:space="preserve"> / </w:t>
      </w:r>
      <w:proofErr w:type="spellStart"/>
      <w:r w:rsidRPr="00721277">
        <w:rPr>
          <w:iCs/>
          <w:sz w:val="20"/>
          <w:lang w:val="es-CO"/>
        </w:rPr>
        <w:t>eyes</w:t>
      </w:r>
      <w:proofErr w:type="spellEnd"/>
      <w:r w:rsidRPr="00721277">
        <w:rPr>
          <w:iCs/>
          <w:sz w:val="20"/>
          <w:lang w:val="es-CO"/>
        </w:rPr>
        <w:t xml:space="preserve"> — ojo / ojos </w:t>
      </w:r>
    </w:p>
    <w:p w14:paraId="7C210861" w14:textId="77777777" w:rsidR="00721277" w:rsidRPr="00721277" w:rsidRDefault="00721277" w:rsidP="00721277">
      <w:pPr>
        <w:numPr>
          <w:ilvl w:val="0"/>
          <w:numId w:val="10"/>
        </w:numPr>
        <w:rPr>
          <w:iCs/>
          <w:sz w:val="20"/>
          <w:lang w:val="es-CO"/>
        </w:rPr>
      </w:pPr>
      <w:proofErr w:type="spellStart"/>
      <w:r w:rsidRPr="00721277">
        <w:rPr>
          <w:iCs/>
          <w:sz w:val="20"/>
          <w:lang w:val="es-CO"/>
        </w:rPr>
        <w:t>ear</w:t>
      </w:r>
      <w:proofErr w:type="spellEnd"/>
      <w:r w:rsidRPr="00721277">
        <w:rPr>
          <w:iCs/>
          <w:sz w:val="20"/>
          <w:lang w:val="es-CO"/>
        </w:rPr>
        <w:t xml:space="preserve"> / </w:t>
      </w:r>
      <w:proofErr w:type="spellStart"/>
      <w:r w:rsidRPr="00721277">
        <w:rPr>
          <w:iCs/>
          <w:sz w:val="20"/>
          <w:lang w:val="es-CO"/>
        </w:rPr>
        <w:t>ears</w:t>
      </w:r>
      <w:proofErr w:type="spellEnd"/>
      <w:r w:rsidRPr="00721277">
        <w:rPr>
          <w:iCs/>
          <w:sz w:val="20"/>
          <w:lang w:val="es-CO"/>
        </w:rPr>
        <w:t xml:space="preserve"> — oreja / orejas </w:t>
      </w:r>
    </w:p>
    <w:p w14:paraId="1A4B6634" w14:textId="77777777" w:rsidR="00721277" w:rsidRPr="00721277" w:rsidRDefault="00721277" w:rsidP="00721277">
      <w:pPr>
        <w:numPr>
          <w:ilvl w:val="0"/>
          <w:numId w:val="10"/>
        </w:numPr>
        <w:rPr>
          <w:iCs/>
          <w:sz w:val="20"/>
          <w:lang w:val="es-CO"/>
        </w:rPr>
      </w:pPr>
      <w:proofErr w:type="spellStart"/>
      <w:r w:rsidRPr="00721277">
        <w:rPr>
          <w:iCs/>
          <w:sz w:val="20"/>
          <w:lang w:val="es-CO"/>
        </w:rPr>
        <w:t>nose</w:t>
      </w:r>
      <w:proofErr w:type="spellEnd"/>
      <w:r w:rsidRPr="00721277">
        <w:rPr>
          <w:iCs/>
          <w:sz w:val="20"/>
          <w:lang w:val="es-CO"/>
        </w:rPr>
        <w:t xml:space="preserve"> — nariz </w:t>
      </w:r>
    </w:p>
    <w:p w14:paraId="599CA132" w14:textId="77777777" w:rsidR="00721277" w:rsidRPr="00721277" w:rsidRDefault="00721277" w:rsidP="00721277">
      <w:pPr>
        <w:numPr>
          <w:ilvl w:val="0"/>
          <w:numId w:val="10"/>
        </w:numPr>
        <w:rPr>
          <w:iCs/>
          <w:sz w:val="20"/>
          <w:lang w:val="es-CO"/>
        </w:rPr>
      </w:pPr>
      <w:proofErr w:type="spellStart"/>
      <w:r w:rsidRPr="00721277">
        <w:rPr>
          <w:iCs/>
          <w:sz w:val="20"/>
          <w:lang w:val="es-CO"/>
        </w:rPr>
        <w:t>mouth</w:t>
      </w:r>
      <w:proofErr w:type="spellEnd"/>
      <w:r w:rsidRPr="00721277">
        <w:rPr>
          <w:iCs/>
          <w:sz w:val="20"/>
          <w:lang w:val="es-CO"/>
        </w:rPr>
        <w:t xml:space="preserve"> — boca </w:t>
      </w:r>
    </w:p>
    <w:p w14:paraId="68E0DFDE" w14:textId="77777777" w:rsidR="00721277" w:rsidRPr="00721277" w:rsidRDefault="00721277" w:rsidP="00721277">
      <w:pPr>
        <w:numPr>
          <w:ilvl w:val="0"/>
          <w:numId w:val="10"/>
        </w:numPr>
        <w:rPr>
          <w:iCs/>
          <w:sz w:val="20"/>
          <w:lang w:val="es-CO"/>
        </w:rPr>
      </w:pPr>
      <w:proofErr w:type="spellStart"/>
      <w:r w:rsidRPr="00721277">
        <w:rPr>
          <w:iCs/>
          <w:sz w:val="20"/>
          <w:lang w:val="es-CO"/>
        </w:rPr>
        <w:t>tooth</w:t>
      </w:r>
      <w:proofErr w:type="spellEnd"/>
      <w:r w:rsidRPr="00721277">
        <w:rPr>
          <w:iCs/>
          <w:sz w:val="20"/>
          <w:lang w:val="es-CO"/>
        </w:rPr>
        <w:t xml:space="preserve"> / </w:t>
      </w:r>
      <w:proofErr w:type="spellStart"/>
      <w:r w:rsidRPr="00721277">
        <w:rPr>
          <w:iCs/>
          <w:sz w:val="20"/>
          <w:lang w:val="es-CO"/>
        </w:rPr>
        <w:t>teeth</w:t>
      </w:r>
      <w:proofErr w:type="spellEnd"/>
      <w:r w:rsidRPr="00721277">
        <w:rPr>
          <w:iCs/>
          <w:sz w:val="20"/>
          <w:lang w:val="es-CO"/>
        </w:rPr>
        <w:t xml:space="preserve"> — diente / dientes </w:t>
      </w:r>
    </w:p>
    <w:p w14:paraId="15F92649" w14:textId="77777777" w:rsidR="00721277" w:rsidRPr="00721277" w:rsidRDefault="00721277" w:rsidP="00721277">
      <w:pPr>
        <w:numPr>
          <w:ilvl w:val="0"/>
          <w:numId w:val="10"/>
        </w:numPr>
        <w:rPr>
          <w:iCs/>
          <w:sz w:val="20"/>
          <w:lang w:val="es-CO"/>
        </w:rPr>
      </w:pPr>
      <w:proofErr w:type="spellStart"/>
      <w:r w:rsidRPr="00721277">
        <w:rPr>
          <w:iCs/>
          <w:sz w:val="20"/>
          <w:lang w:val="es-CO"/>
        </w:rPr>
        <w:t>neck</w:t>
      </w:r>
      <w:proofErr w:type="spellEnd"/>
      <w:r w:rsidRPr="00721277">
        <w:rPr>
          <w:iCs/>
          <w:sz w:val="20"/>
          <w:lang w:val="es-CO"/>
        </w:rPr>
        <w:t xml:space="preserve"> — cuello </w:t>
      </w:r>
    </w:p>
    <w:p w14:paraId="123E81CF" w14:textId="77777777" w:rsidR="00721277" w:rsidRPr="00721277" w:rsidRDefault="00721277" w:rsidP="00721277">
      <w:pPr>
        <w:numPr>
          <w:ilvl w:val="0"/>
          <w:numId w:val="10"/>
        </w:numPr>
        <w:rPr>
          <w:iCs/>
          <w:sz w:val="20"/>
          <w:lang w:val="es-CO"/>
        </w:rPr>
      </w:pPr>
      <w:proofErr w:type="spellStart"/>
      <w:r w:rsidRPr="00721277">
        <w:rPr>
          <w:iCs/>
          <w:sz w:val="20"/>
          <w:lang w:val="es-CO"/>
        </w:rPr>
        <w:t>shoulder</w:t>
      </w:r>
      <w:proofErr w:type="spellEnd"/>
      <w:r w:rsidRPr="00721277">
        <w:rPr>
          <w:iCs/>
          <w:sz w:val="20"/>
          <w:lang w:val="es-CO"/>
        </w:rPr>
        <w:t xml:space="preserve"> — hombro </w:t>
      </w:r>
    </w:p>
    <w:p w14:paraId="03069A06" w14:textId="77777777" w:rsidR="00721277" w:rsidRPr="00721277" w:rsidRDefault="00721277" w:rsidP="00721277">
      <w:pPr>
        <w:numPr>
          <w:ilvl w:val="0"/>
          <w:numId w:val="10"/>
        </w:numPr>
        <w:rPr>
          <w:iCs/>
          <w:sz w:val="20"/>
          <w:lang w:val="es-CO"/>
        </w:rPr>
      </w:pPr>
      <w:proofErr w:type="spellStart"/>
      <w:r w:rsidRPr="00721277">
        <w:rPr>
          <w:iCs/>
          <w:sz w:val="20"/>
          <w:lang w:val="es-CO"/>
        </w:rPr>
        <w:t>arm</w:t>
      </w:r>
      <w:proofErr w:type="spellEnd"/>
      <w:r w:rsidRPr="00721277">
        <w:rPr>
          <w:iCs/>
          <w:sz w:val="20"/>
          <w:lang w:val="es-CO"/>
        </w:rPr>
        <w:t xml:space="preserve"> — brazo </w:t>
      </w:r>
    </w:p>
    <w:p w14:paraId="2F4F9805" w14:textId="77777777" w:rsidR="00721277" w:rsidRPr="00721277" w:rsidRDefault="00721277" w:rsidP="00721277">
      <w:pPr>
        <w:numPr>
          <w:ilvl w:val="0"/>
          <w:numId w:val="10"/>
        </w:numPr>
        <w:rPr>
          <w:iCs/>
          <w:sz w:val="20"/>
          <w:lang w:val="es-CO"/>
        </w:rPr>
      </w:pPr>
      <w:proofErr w:type="spellStart"/>
      <w:r w:rsidRPr="00721277">
        <w:rPr>
          <w:iCs/>
          <w:sz w:val="20"/>
          <w:lang w:val="es-CO"/>
        </w:rPr>
        <w:t>elbow</w:t>
      </w:r>
      <w:proofErr w:type="spellEnd"/>
      <w:r w:rsidRPr="00721277">
        <w:rPr>
          <w:iCs/>
          <w:sz w:val="20"/>
          <w:lang w:val="es-CO"/>
        </w:rPr>
        <w:t xml:space="preserve"> — codo </w:t>
      </w:r>
    </w:p>
    <w:p w14:paraId="1B87C85F" w14:textId="77777777" w:rsidR="00721277" w:rsidRPr="00721277" w:rsidRDefault="00721277" w:rsidP="00721277">
      <w:pPr>
        <w:numPr>
          <w:ilvl w:val="0"/>
          <w:numId w:val="10"/>
        </w:numPr>
        <w:rPr>
          <w:iCs/>
          <w:sz w:val="20"/>
          <w:lang w:val="es-CO"/>
        </w:rPr>
      </w:pPr>
      <w:proofErr w:type="spellStart"/>
      <w:r w:rsidRPr="00721277">
        <w:rPr>
          <w:iCs/>
          <w:sz w:val="20"/>
          <w:lang w:val="es-CO"/>
        </w:rPr>
        <w:t>hand</w:t>
      </w:r>
      <w:proofErr w:type="spellEnd"/>
      <w:r w:rsidRPr="00721277">
        <w:rPr>
          <w:iCs/>
          <w:sz w:val="20"/>
          <w:lang w:val="es-CO"/>
        </w:rPr>
        <w:t xml:space="preserve"> — mano </w:t>
      </w:r>
    </w:p>
    <w:p w14:paraId="431E92BE" w14:textId="77777777" w:rsidR="00721277" w:rsidRPr="00721277" w:rsidRDefault="00721277" w:rsidP="00721277">
      <w:pPr>
        <w:numPr>
          <w:ilvl w:val="0"/>
          <w:numId w:val="10"/>
        </w:numPr>
        <w:rPr>
          <w:iCs/>
          <w:sz w:val="20"/>
          <w:lang w:val="es-CO"/>
        </w:rPr>
      </w:pPr>
      <w:proofErr w:type="spellStart"/>
      <w:r w:rsidRPr="00721277">
        <w:rPr>
          <w:iCs/>
          <w:sz w:val="20"/>
          <w:lang w:val="es-CO"/>
        </w:rPr>
        <w:t>finger</w:t>
      </w:r>
      <w:proofErr w:type="spellEnd"/>
      <w:r w:rsidRPr="00721277">
        <w:rPr>
          <w:iCs/>
          <w:sz w:val="20"/>
          <w:lang w:val="es-CO"/>
        </w:rPr>
        <w:t xml:space="preserve"> — dedo </w:t>
      </w:r>
    </w:p>
    <w:p w14:paraId="06F05FA3" w14:textId="77777777" w:rsidR="00721277" w:rsidRPr="00721277" w:rsidRDefault="00721277" w:rsidP="00721277">
      <w:pPr>
        <w:numPr>
          <w:ilvl w:val="0"/>
          <w:numId w:val="10"/>
        </w:numPr>
        <w:rPr>
          <w:iCs/>
          <w:sz w:val="20"/>
          <w:lang w:val="es-CO"/>
        </w:rPr>
      </w:pPr>
      <w:proofErr w:type="spellStart"/>
      <w:r w:rsidRPr="00721277">
        <w:rPr>
          <w:iCs/>
          <w:sz w:val="20"/>
          <w:lang w:val="es-CO"/>
        </w:rPr>
        <w:t>chest</w:t>
      </w:r>
      <w:proofErr w:type="spellEnd"/>
      <w:r w:rsidRPr="00721277">
        <w:rPr>
          <w:iCs/>
          <w:sz w:val="20"/>
          <w:lang w:val="es-CO"/>
        </w:rPr>
        <w:t xml:space="preserve"> — pecho </w:t>
      </w:r>
    </w:p>
    <w:p w14:paraId="4E91B72C" w14:textId="77777777" w:rsidR="00721277" w:rsidRPr="00721277" w:rsidRDefault="00721277" w:rsidP="00721277">
      <w:pPr>
        <w:numPr>
          <w:ilvl w:val="0"/>
          <w:numId w:val="10"/>
        </w:numPr>
        <w:rPr>
          <w:iCs/>
          <w:sz w:val="20"/>
          <w:lang w:val="es-CO"/>
        </w:rPr>
      </w:pPr>
      <w:r w:rsidRPr="00721277">
        <w:rPr>
          <w:iCs/>
          <w:sz w:val="20"/>
          <w:lang w:val="es-CO"/>
        </w:rPr>
        <w:t xml:space="preserve">back — espalda </w:t>
      </w:r>
    </w:p>
    <w:p w14:paraId="472CED59" w14:textId="77777777" w:rsidR="00721277" w:rsidRPr="00721277" w:rsidRDefault="00721277" w:rsidP="00721277">
      <w:pPr>
        <w:numPr>
          <w:ilvl w:val="0"/>
          <w:numId w:val="10"/>
        </w:numPr>
        <w:rPr>
          <w:iCs/>
          <w:sz w:val="20"/>
          <w:lang w:val="es-CO"/>
        </w:rPr>
      </w:pPr>
      <w:proofErr w:type="spellStart"/>
      <w:r w:rsidRPr="00721277">
        <w:rPr>
          <w:iCs/>
          <w:sz w:val="20"/>
          <w:lang w:val="es-CO"/>
        </w:rPr>
        <w:t>stomach</w:t>
      </w:r>
      <w:proofErr w:type="spellEnd"/>
      <w:r w:rsidRPr="00721277">
        <w:rPr>
          <w:iCs/>
          <w:sz w:val="20"/>
          <w:lang w:val="es-CO"/>
        </w:rPr>
        <w:t xml:space="preserve"> — estómago </w:t>
      </w:r>
    </w:p>
    <w:p w14:paraId="219A4B6C" w14:textId="77777777" w:rsidR="00721277" w:rsidRPr="00721277" w:rsidRDefault="00721277" w:rsidP="00721277">
      <w:pPr>
        <w:numPr>
          <w:ilvl w:val="0"/>
          <w:numId w:val="10"/>
        </w:numPr>
        <w:rPr>
          <w:iCs/>
          <w:sz w:val="20"/>
          <w:lang w:val="es-CO"/>
        </w:rPr>
      </w:pPr>
      <w:proofErr w:type="spellStart"/>
      <w:r w:rsidRPr="00721277">
        <w:rPr>
          <w:iCs/>
          <w:sz w:val="20"/>
          <w:lang w:val="es-CO"/>
        </w:rPr>
        <w:t>waist</w:t>
      </w:r>
      <w:proofErr w:type="spellEnd"/>
      <w:r w:rsidRPr="00721277">
        <w:rPr>
          <w:iCs/>
          <w:sz w:val="20"/>
          <w:lang w:val="es-CO"/>
        </w:rPr>
        <w:t xml:space="preserve"> — cintura </w:t>
      </w:r>
    </w:p>
    <w:p w14:paraId="374C2AC7" w14:textId="77777777" w:rsidR="00721277" w:rsidRPr="00721277" w:rsidRDefault="00721277" w:rsidP="00721277">
      <w:pPr>
        <w:numPr>
          <w:ilvl w:val="0"/>
          <w:numId w:val="10"/>
        </w:numPr>
        <w:rPr>
          <w:iCs/>
          <w:sz w:val="20"/>
          <w:lang w:val="es-CO"/>
        </w:rPr>
      </w:pPr>
      <w:proofErr w:type="spellStart"/>
      <w:r w:rsidRPr="00721277">
        <w:rPr>
          <w:iCs/>
          <w:sz w:val="20"/>
          <w:lang w:val="es-CO"/>
        </w:rPr>
        <w:t>leg</w:t>
      </w:r>
      <w:proofErr w:type="spellEnd"/>
      <w:r w:rsidRPr="00721277">
        <w:rPr>
          <w:iCs/>
          <w:sz w:val="20"/>
          <w:lang w:val="es-CO"/>
        </w:rPr>
        <w:t xml:space="preserve"> — pierna </w:t>
      </w:r>
    </w:p>
    <w:p w14:paraId="0011E525" w14:textId="77777777" w:rsidR="00721277" w:rsidRPr="00721277" w:rsidRDefault="00721277" w:rsidP="00721277">
      <w:pPr>
        <w:numPr>
          <w:ilvl w:val="0"/>
          <w:numId w:val="10"/>
        </w:numPr>
        <w:rPr>
          <w:iCs/>
          <w:sz w:val="20"/>
          <w:lang w:val="es-CO"/>
        </w:rPr>
      </w:pPr>
      <w:proofErr w:type="spellStart"/>
      <w:r w:rsidRPr="00721277">
        <w:rPr>
          <w:iCs/>
          <w:sz w:val="20"/>
          <w:lang w:val="es-CO"/>
        </w:rPr>
        <w:t>knee</w:t>
      </w:r>
      <w:proofErr w:type="spellEnd"/>
      <w:r w:rsidRPr="00721277">
        <w:rPr>
          <w:iCs/>
          <w:sz w:val="20"/>
          <w:lang w:val="es-CO"/>
        </w:rPr>
        <w:t xml:space="preserve"> — rodilla </w:t>
      </w:r>
    </w:p>
    <w:p w14:paraId="49906F8B" w14:textId="77777777" w:rsidR="00721277" w:rsidRPr="00721277" w:rsidRDefault="00721277" w:rsidP="00721277">
      <w:pPr>
        <w:numPr>
          <w:ilvl w:val="0"/>
          <w:numId w:val="10"/>
        </w:numPr>
        <w:rPr>
          <w:iCs/>
          <w:sz w:val="20"/>
          <w:lang w:val="es-CO"/>
        </w:rPr>
      </w:pPr>
      <w:proofErr w:type="spellStart"/>
      <w:r w:rsidRPr="00721277">
        <w:rPr>
          <w:iCs/>
          <w:sz w:val="20"/>
          <w:lang w:val="es-CO"/>
        </w:rPr>
        <w:t>ankle</w:t>
      </w:r>
      <w:proofErr w:type="spellEnd"/>
      <w:r w:rsidRPr="00721277">
        <w:rPr>
          <w:iCs/>
          <w:sz w:val="20"/>
          <w:lang w:val="es-CO"/>
        </w:rPr>
        <w:t xml:space="preserve"> — tobillo </w:t>
      </w:r>
    </w:p>
    <w:p w14:paraId="4513FCB1" w14:textId="77777777" w:rsidR="00721277" w:rsidRPr="00721277" w:rsidRDefault="00721277" w:rsidP="00721277">
      <w:pPr>
        <w:numPr>
          <w:ilvl w:val="0"/>
          <w:numId w:val="10"/>
        </w:numPr>
        <w:rPr>
          <w:iCs/>
          <w:sz w:val="20"/>
          <w:lang w:val="es-CO"/>
        </w:rPr>
      </w:pPr>
      <w:proofErr w:type="spellStart"/>
      <w:r w:rsidRPr="00721277">
        <w:rPr>
          <w:iCs/>
          <w:sz w:val="20"/>
          <w:lang w:val="es-CO"/>
        </w:rPr>
        <w:t>foot</w:t>
      </w:r>
      <w:proofErr w:type="spellEnd"/>
      <w:r w:rsidRPr="00721277">
        <w:rPr>
          <w:iCs/>
          <w:sz w:val="20"/>
          <w:lang w:val="es-CO"/>
        </w:rPr>
        <w:t xml:space="preserve"> / </w:t>
      </w:r>
      <w:proofErr w:type="spellStart"/>
      <w:r w:rsidRPr="00721277">
        <w:rPr>
          <w:iCs/>
          <w:sz w:val="20"/>
          <w:lang w:val="es-CO"/>
        </w:rPr>
        <w:t>feet</w:t>
      </w:r>
      <w:proofErr w:type="spellEnd"/>
      <w:r w:rsidRPr="00721277">
        <w:rPr>
          <w:iCs/>
          <w:sz w:val="20"/>
          <w:lang w:val="es-CO"/>
        </w:rPr>
        <w:t xml:space="preserve"> — pie / pies </w:t>
      </w:r>
    </w:p>
    <w:p w14:paraId="2AD1E792" w14:textId="77777777" w:rsidR="00721277" w:rsidRPr="00721277" w:rsidRDefault="00721277" w:rsidP="00721277">
      <w:pPr>
        <w:numPr>
          <w:ilvl w:val="0"/>
          <w:numId w:val="10"/>
        </w:numPr>
        <w:rPr>
          <w:iCs/>
          <w:sz w:val="20"/>
          <w:lang w:val="es-CO"/>
        </w:rPr>
      </w:pPr>
      <w:r w:rsidRPr="00721277">
        <w:rPr>
          <w:iCs/>
          <w:sz w:val="20"/>
          <w:lang w:val="es-CO"/>
        </w:rPr>
        <w:t xml:space="preserve">toe / toes — dedo del pie / dedos del pie </w:t>
      </w:r>
    </w:p>
    <w:p w14:paraId="51AD9AA3" w14:textId="77777777" w:rsidR="00721277" w:rsidRPr="00721277" w:rsidRDefault="00721277" w:rsidP="00721277">
      <w:pPr>
        <w:rPr>
          <w:b/>
          <w:bCs/>
          <w:iCs/>
          <w:sz w:val="20"/>
          <w:lang w:val="es-CO"/>
        </w:rPr>
      </w:pPr>
      <w:r w:rsidRPr="00721277">
        <w:rPr>
          <w:b/>
          <w:bCs/>
          <w:iCs/>
          <w:sz w:val="20"/>
          <w:lang w:val="es-CO"/>
        </w:rPr>
        <w:t xml:space="preserve">Health </w:t>
      </w:r>
      <w:proofErr w:type="spellStart"/>
      <w:r w:rsidRPr="00721277">
        <w:rPr>
          <w:b/>
          <w:bCs/>
          <w:iCs/>
          <w:sz w:val="20"/>
          <w:lang w:val="es-CO"/>
        </w:rPr>
        <w:t>problems</w:t>
      </w:r>
      <w:proofErr w:type="spellEnd"/>
      <w:r w:rsidRPr="00721277">
        <w:rPr>
          <w:b/>
          <w:bCs/>
          <w:iCs/>
          <w:sz w:val="20"/>
          <w:lang w:val="es-CO"/>
        </w:rPr>
        <w:t xml:space="preserve"> / Problemas de salud</w:t>
      </w:r>
    </w:p>
    <w:p w14:paraId="0C124DD0" w14:textId="77777777" w:rsidR="00721277" w:rsidRPr="00721277" w:rsidRDefault="00721277" w:rsidP="00721277">
      <w:pPr>
        <w:numPr>
          <w:ilvl w:val="0"/>
          <w:numId w:val="11"/>
        </w:numPr>
        <w:rPr>
          <w:iCs/>
          <w:sz w:val="20"/>
          <w:lang w:val="es-CO"/>
        </w:rPr>
      </w:pPr>
      <w:proofErr w:type="spellStart"/>
      <w:r w:rsidRPr="00721277">
        <w:rPr>
          <w:iCs/>
          <w:sz w:val="20"/>
          <w:lang w:val="es-CO"/>
        </w:rPr>
        <w:t>headache</w:t>
      </w:r>
      <w:proofErr w:type="spellEnd"/>
      <w:r w:rsidRPr="00721277">
        <w:rPr>
          <w:iCs/>
          <w:sz w:val="20"/>
          <w:lang w:val="es-CO"/>
        </w:rPr>
        <w:t xml:space="preserve"> — dolor de cabeza </w:t>
      </w:r>
    </w:p>
    <w:p w14:paraId="353FDBEF" w14:textId="77777777" w:rsidR="00721277" w:rsidRPr="00721277" w:rsidRDefault="00721277" w:rsidP="00721277">
      <w:pPr>
        <w:numPr>
          <w:ilvl w:val="0"/>
          <w:numId w:val="11"/>
        </w:numPr>
        <w:rPr>
          <w:iCs/>
          <w:sz w:val="20"/>
          <w:lang w:val="es-CO"/>
        </w:rPr>
      </w:pPr>
      <w:proofErr w:type="spellStart"/>
      <w:r w:rsidRPr="00721277">
        <w:rPr>
          <w:iCs/>
          <w:sz w:val="20"/>
          <w:lang w:val="es-CO"/>
        </w:rPr>
        <w:t>backache</w:t>
      </w:r>
      <w:proofErr w:type="spellEnd"/>
      <w:r w:rsidRPr="00721277">
        <w:rPr>
          <w:iCs/>
          <w:sz w:val="20"/>
          <w:lang w:val="es-CO"/>
        </w:rPr>
        <w:t xml:space="preserve"> — dolor de espalda </w:t>
      </w:r>
    </w:p>
    <w:p w14:paraId="6DE54294" w14:textId="77777777" w:rsidR="00721277" w:rsidRPr="00721277" w:rsidRDefault="00721277" w:rsidP="00721277">
      <w:pPr>
        <w:numPr>
          <w:ilvl w:val="0"/>
          <w:numId w:val="11"/>
        </w:numPr>
        <w:rPr>
          <w:iCs/>
          <w:sz w:val="20"/>
          <w:lang w:val="es-CO"/>
        </w:rPr>
      </w:pPr>
      <w:proofErr w:type="spellStart"/>
      <w:r w:rsidRPr="00721277">
        <w:rPr>
          <w:iCs/>
          <w:sz w:val="20"/>
          <w:lang w:val="es-CO"/>
        </w:rPr>
        <w:t>stomachache</w:t>
      </w:r>
      <w:proofErr w:type="spellEnd"/>
      <w:r w:rsidRPr="00721277">
        <w:rPr>
          <w:iCs/>
          <w:sz w:val="20"/>
          <w:lang w:val="es-CO"/>
        </w:rPr>
        <w:t xml:space="preserve"> — dolor de estómago </w:t>
      </w:r>
    </w:p>
    <w:p w14:paraId="0F38110B" w14:textId="77777777" w:rsidR="00721277" w:rsidRPr="00721277" w:rsidRDefault="00721277" w:rsidP="00721277">
      <w:pPr>
        <w:numPr>
          <w:ilvl w:val="0"/>
          <w:numId w:val="11"/>
        </w:numPr>
        <w:rPr>
          <w:iCs/>
          <w:sz w:val="20"/>
          <w:lang w:val="es-CO"/>
        </w:rPr>
      </w:pPr>
      <w:proofErr w:type="spellStart"/>
      <w:r w:rsidRPr="00721277">
        <w:rPr>
          <w:iCs/>
          <w:sz w:val="20"/>
          <w:lang w:val="es-CO"/>
        </w:rPr>
        <w:t>toothache</w:t>
      </w:r>
      <w:proofErr w:type="spellEnd"/>
      <w:r w:rsidRPr="00721277">
        <w:rPr>
          <w:iCs/>
          <w:sz w:val="20"/>
          <w:lang w:val="es-CO"/>
        </w:rPr>
        <w:t xml:space="preserve"> — dolor de muela </w:t>
      </w:r>
    </w:p>
    <w:p w14:paraId="74F28E69" w14:textId="77777777" w:rsidR="00721277" w:rsidRPr="00721277" w:rsidRDefault="00721277" w:rsidP="00721277">
      <w:pPr>
        <w:numPr>
          <w:ilvl w:val="0"/>
          <w:numId w:val="11"/>
        </w:numPr>
        <w:rPr>
          <w:iCs/>
          <w:sz w:val="20"/>
          <w:lang w:val="es-CO"/>
        </w:rPr>
      </w:pPr>
      <w:proofErr w:type="spellStart"/>
      <w:r w:rsidRPr="00721277">
        <w:rPr>
          <w:iCs/>
          <w:sz w:val="20"/>
          <w:lang w:val="es-CO"/>
        </w:rPr>
        <w:t>earache</w:t>
      </w:r>
      <w:proofErr w:type="spellEnd"/>
      <w:r w:rsidRPr="00721277">
        <w:rPr>
          <w:iCs/>
          <w:sz w:val="20"/>
          <w:lang w:val="es-CO"/>
        </w:rPr>
        <w:t xml:space="preserve"> — dolor de oído </w:t>
      </w:r>
    </w:p>
    <w:p w14:paraId="184E53EC" w14:textId="77777777" w:rsidR="00721277" w:rsidRPr="00721277" w:rsidRDefault="00721277" w:rsidP="00721277">
      <w:pPr>
        <w:numPr>
          <w:ilvl w:val="0"/>
          <w:numId w:val="11"/>
        </w:numPr>
        <w:rPr>
          <w:iCs/>
          <w:sz w:val="20"/>
          <w:lang w:val="es-CO"/>
        </w:rPr>
      </w:pPr>
      <w:r w:rsidRPr="00721277">
        <w:rPr>
          <w:iCs/>
          <w:sz w:val="20"/>
          <w:lang w:val="es-CO"/>
        </w:rPr>
        <w:t xml:space="preserve">sore </w:t>
      </w:r>
      <w:proofErr w:type="spellStart"/>
      <w:r w:rsidRPr="00721277">
        <w:rPr>
          <w:iCs/>
          <w:sz w:val="20"/>
          <w:lang w:val="es-CO"/>
        </w:rPr>
        <w:t>throat</w:t>
      </w:r>
      <w:proofErr w:type="spellEnd"/>
      <w:r w:rsidRPr="00721277">
        <w:rPr>
          <w:iCs/>
          <w:sz w:val="20"/>
          <w:lang w:val="es-CO"/>
        </w:rPr>
        <w:t xml:space="preserve"> — dolor de garganta </w:t>
      </w:r>
    </w:p>
    <w:p w14:paraId="0FF64F4B" w14:textId="77777777" w:rsidR="00721277" w:rsidRPr="00721277" w:rsidRDefault="00721277" w:rsidP="00721277">
      <w:pPr>
        <w:numPr>
          <w:ilvl w:val="0"/>
          <w:numId w:val="11"/>
        </w:numPr>
        <w:rPr>
          <w:iCs/>
          <w:sz w:val="20"/>
          <w:lang w:val="es-CO"/>
        </w:rPr>
      </w:pPr>
      <w:proofErr w:type="spellStart"/>
      <w:r w:rsidRPr="00721277">
        <w:rPr>
          <w:iCs/>
          <w:sz w:val="20"/>
          <w:lang w:val="es-CO"/>
        </w:rPr>
        <w:t>cough</w:t>
      </w:r>
      <w:proofErr w:type="spellEnd"/>
      <w:r w:rsidRPr="00721277">
        <w:rPr>
          <w:iCs/>
          <w:sz w:val="20"/>
          <w:lang w:val="es-CO"/>
        </w:rPr>
        <w:t xml:space="preserve"> — tos </w:t>
      </w:r>
    </w:p>
    <w:p w14:paraId="774C9974" w14:textId="77777777" w:rsidR="00721277" w:rsidRPr="00721277" w:rsidRDefault="00721277" w:rsidP="00721277">
      <w:pPr>
        <w:numPr>
          <w:ilvl w:val="0"/>
          <w:numId w:val="11"/>
        </w:numPr>
        <w:rPr>
          <w:iCs/>
          <w:sz w:val="20"/>
          <w:lang w:val="es-CO"/>
        </w:rPr>
      </w:pPr>
      <w:proofErr w:type="spellStart"/>
      <w:r w:rsidRPr="00721277">
        <w:rPr>
          <w:iCs/>
          <w:sz w:val="20"/>
          <w:lang w:val="es-CO"/>
        </w:rPr>
        <w:t>cold</w:t>
      </w:r>
      <w:proofErr w:type="spellEnd"/>
      <w:r w:rsidRPr="00721277">
        <w:rPr>
          <w:iCs/>
          <w:sz w:val="20"/>
          <w:lang w:val="es-CO"/>
        </w:rPr>
        <w:t xml:space="preserve"> — resfriado </w:t>
      </w:r>
    </w:p>
    <w:p w14:paraId="50A7F399" w14:textId="77777777" w:rsidR="00721277" w:rsidRPr="00721277" w:rsidRDefault="00721277" w:rsidP="00721277">
      <w:pPr>
        <w:numPr>
          <w:ilvl w:val="0"/>
          <w:numId w:val="11"/>
        </w:numPr>
        <w:rPr>
          <w:iCs/>
          <w:sz w:val="20"/>
          <w:lang w:val="es-CO"/>
        </w:rPr>
      </w:pPr>
      <w:proofErr w:type="spellStart"/>
      <w:r w:rsidRPr="00721277">
        <w:rPr>
          <w:iCs/>
          <w:sz w:val="20"/>
          <w:lang w:val="es-CO"/>
        </w:rPr>
        <w:lastRenderedPageBreak/>
        <w:t>fever</w:t>
      </w:r>
      <w:proofErr w:type="spellEnd"/>
      <w:r w:rsidRPr="00721277">
        <w:rPr>
          <w:iCs/>
          <w:sz w:val="20"/>
          <w:lang w:val="es-CO"/>
        </w:rPr>
        <w:t xml:space="preserve"> — fiebre </w:t>
      </w:r>
    </w:p>
    <w:p w14:paraId="5639032E" w14:textId="77777777" w:rsidR="00721277" w:rsidRPr="00721277" w:rsidRDefault="00721277" w:rsidP="00721277">
      <w:pPr>
        <w:numPr>
          <w:ilvl w:val="0"/>
          <w:numId w:val="11"/>
        </w:numPr>
        <w:rPr>
          <w:iCs/>
          <w:sz w:val="20"/>
          <w:lang w:val="es-CO"/>
        </w:rPr>
      </w:pPr>
      <w:r w:rsidRPr="00721277">
        <w:rPr>
          <w:iCs/>
          <w:sz w:val="20"/>
          <w:lang w:val="es-CO"/>
        </w:rPr>
        <w:t xml:space="preserve">flu — gripa / influenza </w:t>
      </w:r>
    </w:p>
    <w:p w14:paraId="643BEA4E" w14:textId="77777777" w:rsidR="00721277" w:rsidRPr="00721277" w:rsidRDefault="00721277" w:rsidP="00721277">
      <w:pPr>
        <w:numPr>
          <w:ilvl w:val="0"/>
          <w:numId w:val="11"/>
        </w:numPr>
        <w:rPr>
          <w:iCs/>
          <w:sz w:val="20"/>
          <w:lang w:val="es-CO"/>
        </w:rPr>
      </w:pPr>
      <w:proofErr w:type="spellStart"/>
      <w:r w:rsidRPr="00721277">
        <w:rPr>
          <w:iCs/>
          <w:sz w:val="20"/>
          <w:lang w:val="es-CO"/>
        </w:rPr>
        <w:t>allergy</w:t>
      </w:r>
      <w:proofErr w:type="spellEnd"/>
      <w:r w:rsidRPr="00721277">
        <w:rPr>
          <w:iCs/>
          <w:sz w:val="20"/>
          <w:lang w:val="es-CO"/>
        </w:rPr>
        <w:t xml:space="preserve"> — alergia </w:t>
      </w:r>
    </w:p>
    <w:p w14:paraId="69989012" w14:textId="77777777" w:rsidR="00721277" w:rsidRPr="00721277" w:rsidRDefault="00721277" w:rsidP="00721277">
      <w:pPr>
        <w:numPr>
          <w:ilvl w:val="0"/>
          <w:numId w:val="11"/>
        </w:numPr>
        <w:rPr>
          <w:iCs/>
          <w:sz w:val="20"/>
          <w:lang w:val="es-CO"/>
        </w:rPr>
      </w:pPr>
      <w:proofErr w:type="spellStart"/>
      <w:r w:rsidRPr="00721277">
        <w:rPr>
          <w:iCs/>
          <w:sz w:val="20"/>
          <w:lang w:val="es-CO"/>
        </w:rPr>
        <w:t>cut</w:t>
      </w:r>
      <w:proofErr w:type="spellEnd"/>
      <w:r w:rsidRPr="00721277">
        <w:rPr>
          <w:iCs/>
          <w:sz w:val="20"/>
          <w:lang w:val="es-CO"/>
        </w:rPr>
        <w:t xml:space="preserve"> — cortada </w:t>
      </w:r>
    </w:p>
    <w:p w14:paraId="1CDBE54C" w14:textId="77777777" w:rsidR="00721277" w:rsidRPr="00721277" w:rsidRDefault="00721277" w:rsidP="00721277">
      <w:pPr>
        <w:numPr>
          <w:ilvl w:val="0"/>
          <w:numId w:val="11"/>
        </w:numPr>
        <w:rPr>
          <w:iCs/>
          <w:sz w:val="20"/>
          <w:lang w:val="es-CO"/>
        </w:rPr>
      </w:pPr>
      <w:proofErr w:type="spellStart"/>
      <w:r w:rsidRPr="00721277">
        <w:rPr>
          <w:iCs/>
          <w:sz w:val="20"/>
          <w:lang w:val="es-CO"/>
        </w:rPr>
        <w:t>burn</w:t>
      </w:r>
      <w:proofErr w:type="spellEnd"/>
      <w:r w:rsidRPr="00721277">
        <w:rPr>
          <w:iCs/>
          <w:sz w:val="20"/>
          <w:lang w:val="es-CO"/>
        </w:rPr>
        <w:t xml:space="preserve"> — quemadura </w:t>
      </w:r>
    </w:p>
    <w:p w14:paraId="3AF85785" w14:textId="77777777" w:rsidR="00721277" w:rsidRPr="00721277" w:rsidRDefault="00721277" w:rsidP="00721277">
      <w:pPr>
        <w:numPr>
          <w:ilvl w:val="0"/>
          <w:numId w:val="11"/>
        </w:numPr>
        <w:rPr>
          <w:iCs/>
          <w:sz w:val="20"/>
          <w:lang w:val="es-CO"/>
        </w:rPr>
      </w:pPr>
      <w:proofErr w:type="spellStart"/>
      <w:r w:rsidRPr="00721277">
        <w:rPr>
          <w:iCs/>
          <w:sz w:val="20"/>
          <w:lang w:val="es-CO"/>
        </w:rPr>
        <w:t>bruise</w:t>
      </w:r>
      <w:proofErr w:type="spellEnd"/>
      <w:r w:rsidRPr="00721277">
        <w:rPr>
          <w:iCs/>
          <w:sz w:val="20"/>
          <w:lang w:val="es-CO"/>
        </w:rPr>
        <w:t xml:space="preserve"> — moretón / hematoma </w:t>
      </w:r>
    </w:p>
    <w:p w14:paraId="64426B05" w14:textId="77777777" w:rsidR="00721277" w:rsidRPr="00721277" w:rsidRDefault="00721277" w:rsidP="00721277">
      <w:pPr>
        <w:numPr>
          <w:ilvl w:val="0"/>
          <w:numId w:val="11"/>
        </w:numPr>
        <w:rPr>
          <w:iCs/>
          <w:sz w:val="20"/>
          <w:lang w:val="es-CO"/>
        </w:rPr>
      </w:pPr>
      <w:proofErr w:type="spellStart"/>
      <w:r w:rsidRPr="00721277">
        <w:rPr>
          <w:iCs/>
          <w:sz w:val="20"/>
          <w:lang w:val="es-CO"/>
        </w:rPr>
        <w:t>broken</w:t>
      </w:r>
      <w:proofErr w:type="spellEnd"/>
      <w:r w:rsidRPr="00721277">
        <w:rPr>
          <w:iCs/>
          <w:sz w:val="20"/>
          <w:lang w:val="es-CO"/>
        </w:rPr>
        <w:t xml:space="preserve"> </w:t>
      </w:r>
      <w:proofErr w:type="spellStart"/>
      <w:r w:rsidRPr="00721277">
        <w:rPr>
          <w:iCs/>
          <w:sz w:val="20"/>
          <w:lang w:val="es-CO"/>
        </w:rPr>
        <w:t>arm</w:t>
      </w:r>
      <w:proofErr w:type="spellEnd"/>
      <w:r w:rsidRPr="00721277">
        <w:rPr>
          <w:iCs/>
          <w:sz w:val="20"/>
          <w:lang w:val="es-CO"/>
        </w:rPr>
        <w:t xml:space="preserve"> — brazo roto </w:t>
      </w:r>
    </w:p>
    <w:p w14:paraId="6310999F" w14:textId="77777777" w:rsidR="00721277" w:rsidRPr="00721277" w:rsidRDefault="00721277" w:rsidP="00721277">
      <w:pPr>
        <w:numPr>
          <w:ilvl w:val="0"/>
          <w:numId w:val="11"/>
        </w:numPr>
        <w:rPr>
          <w:iCs/>
          <w:sz w:val="20"/>
          <w:lang w:val="es-CO"/>
        </w:rPr>
      </w:pPr>
      <w:proofErr w:type="spellStart"/>
      <w:r w:rsidRPr="00721277">
        <w:rPr>
          <w:iCs/>
          <w:sz w:val="20"/>
          <w:lang w:val="es-CO"/>
        </w:rPr>
        <w:t>broken</w:t>
      </w:r>
      <w:proofErr w:type="spellEnd"/>
      <w:r w:rsidRPr="00721277">
        <w:rPr>
          <w:iCs/>
          <w:sz w:val="20"/>
          <w:lang w:val="es-CO"/>
        </w:rPr>
        <w:t xml:space="preserve"> </w:t>
      </w:r>
      <w:proofErr w:type="spellStart"/>
      <w:r w:rsidRPr="00721277">
        <w:rPr>
          <w:iCs/>
          <w:sz w:val="20"/>
          <w:lang w:val="es-CO"/>
        </w:rPr>
        <w:t>leg</w:t>
      </w:r>
      <w:proofErr w:type="spellEnd"/>
      <w:r w:rsidRPr="00721277">
        <w:rPr>
          <w:iCs/>
          <w:sz w:val="20"/>
          <w:lang w:val="es-CO"/>
        </w:rPr>
        <w:t xml:space="preserve"> — pierna rota </w:t>
      </w:r>
    </w:p>
    <w:p w14:paraId="0EE25DCE" w14:textId="77777777" w:rsidR="00721277" w:rsidRPr="00721277" w:rsidRDefault="00721277" w:rsidP="00721277">
      <w:pPr>
        <w:numPr>
          <w:ilvl w:val="0"/>
          <w:numId w:val="11"/>
        </w:numPr>
        <w:rPr>
          <w:iCs/>
          <w:sz w:val="20"/>
          <w:lang w:val="es-CO"/>
        </w:rPr>
      </w:pPr>
      <w:proofErr w:type="spellStart"/>
      <w:r w:rsidRPr="00721277">
        <w:rPr>
          <w:iCs/>
          <w:sz w:val="20"/>
          <w:lang w:val="es-CO"/>
        </w:rPr>
        <w:t>injured</w:t>
      </w:r>
      <w:proofErr w:type="spellEnd"/>
      <w:r w:rsidRPr="00721277">
        <w:rPr>
          <w:iCs/>
          <w:sz w:val="20"/>
          <w:lang w:val="es-CO"/>
        </w:rPr>
        <w:t xml:space="preserve"> </w:t>
      </w:r>
      <w:proofErr w:type="spellStart"/>
      <w:r w:rsidRPr="00721277">
        <w:rPr>
          <w:iCs/>
          <w:sz w:val="20"/>
          <w:lang w:val="es-CO"/>
        </w:rPr>
        <w:t>hand</w:t>
      </w:r>
      <w:proofErr w:type="spellEnd"/>
      <w:r w:rsidRPr="00721277">
        <w:rPr>
          <w:iCs/>
          <w:sz w:val="20"/>
          <w:lang w:val="es-CO"/>
        </w:rPr>
        <w:t xml:space="preserve"> — mano lesionada </w:t>
      </w:r>
    </w:p>
    <w:p w14:paraId="1D3550AD" w14:textId="77777777" w:rsidR="00721277" w:rsidRPr="00721277" w:rsidRDefault="00721277" w:rsidP="00721277">
      <w:pPr>
        <w:numPr>
          <w:ilvl w:val="0"/>
          <w:numId w:val="11"/>
        </w:numPr>
        <w:rPr>
          <w:iCs/>
          <w:sz w:val="20"/>
          <w:lang w:val="es-CO"/>
        </w:rPr>
      </w:pPr>
      <w:r w:rsidRPr="00721277">
        <w:rPr>
          <w:iCs/>
          <w:sz w:val="20"/>
          <w:lang w:val="es-CO"/>
        </w:rPr>
        <w:t xml:space="preserve">sore </w:t>
      </w:r>
      <w:proofErr w:type="spellStart"/>
      <w:r w:rsidRPr="00721277">
        <w:rPr>
          <w:iCs/>
          <w:sz w:val="20"/>
          <w:lang w:val="es-CO"/>
        </w:rPr>
        <w:t>eyes</w:t>
      </w:r>
      <w:proofErr w:type="spellEnd"/>
      <w:r w:rsidRPr="00721277">
        <w:rPr>
          <w:iCs/>
          <w:sz w:val="20"/>
          <w:lang w:val="es-CO"/>
        </w:rPr>
        <w:t xml:space="preserve"> — ojos irritados / adoloridos </w:t>
      </w:r>
    </w:p>
    <w:p w14:paraId="2164B01A" w14:textId="77777777" w:rsidR="00721277" w:rsidRPr="00721277" w:rsidRDefault="00721277" w:rsidP="00721277">
      <w:pPr>
        <w:numPr>
          <w:ilvl w:val="0"/>
          <w:numId w:val="11"/>
        </w:numPr>
        <w:rPr>
          <w:iCs/>
          <w:sz w:val="20"/>
          <w:lang w:val="es-CO"/>
        </w:rPr>
      </w:pPr>
      <w:proofErr w:type="spellStart"/>
      <w:r w:rsidRPr="00721277">
        <w:rPr>
          <w:iCs/>
          <w:sz w:val="20"/>
          <w:lang w:val="es-CO"/>
        </w:rPr>
        <w:t>tiredness</w:t>
      </w:r>
      <w:proofErr w:type="spellEnd"/>
      <w:r w:rsidRPr="00721277">
        <w:rPr>
          <w:iCs/>
          <w:sz w:val="20"/>
          <w:lang w:val="es-CO"/>
        </w:rPr>
        <w:t xml:space="preserve"> — cansancio </w:t>
      </w:r>
    </w:p>
    <w:p w14:paraId="2EC49237" w14:textId="77777777" w:rsidR="00721277" w:rsidRPr="00721277" w:rsidRDefault="00721277" w:rsidP="00721277">
      <w:pPr>
        <w:numPr>
          <w:ilvl w:val="0"/>
          <w:numId w:val="11"/>
        </w:numPr>
        <w:rPr>
          <w:iCs/>
          <w:sz w:val="20"/>
          <w:lang w:val="es-CO"/>
        </w:rPr>
      </w:pPr>
      <w:proofErr w:type="spellStart"/>
      <w:r w:rsidRPr="00721277">
        <w:rPr>
          <w:iCs/>
          <w:sz w:val="20"/>
          <w:lang w:val="es-CO"/>
        </w:rPr>
        <w:t>dizziness</w:t>
      </w:r>
      <w:proofErr w:type="spellEnd"/>
      <w:r w:rsidRPr="00721277">
        <w:rPr>
          <w:iCs/>
          <w:sz w:val="20"/>
          <w:lang w:val="es-CO"/>
        </w:rPr>
        <w:t xml:space="preserve"> — mareo </w:t>
      </w:r>
    </w:p>
    <w:p w14:paraId="462A075F" w14:textId="77777777" w:rsidR="00721277" w:rsidRPr="00721277" w:rsidRDefault="00721277" w:rsidP="00721277">
      <w:pPr>
        <w:rPr>
          <w:b/>
          <w:bCs/>
          <w:iCs/>
          <w:sz w:val="20"/>
          <w:lang w:val="es-CO"/>
        </w:rPr>
      </w:pPr>
      <w:proofErr w:type="spellStart"/>
      <w:r w:rsidRPr="00721277">
        <w:rPr>
          <w:b/>
          <w:bCs/>
          <w:iCs/>
          <w:sz w:val="20"/>
          <w:lang w:val="es-CO"/>
        </w:rPr>
        <w:t>Feelings</w:t>
      </w:r>
      <w:proofErr w:type="spellEnd"/>
      <w:r w:rsidRPr="00721277">
        <w:rPr>
          <w:b/>
          <w:bCs/>
          <w:iCs/>
          <w:sz w:val="20"/>
          <w:lang w:val="es-CO"/>
        </w:rPr>
        <w:t xml:space="preserve"> and </w:t>
      </w:r>
      <w:proofErr w:type="spellStart"/>
      <w:r w:rsidRPr="00721277">
        <w:rPr>
          <w:b/>
          <w:bCs/>
          <w:iCs/>
          <w:sz w:val="20"/>
          <w:lang w:val="es-CO"/>
        </w:rPr>
        <w:t>emotions</w:t>
      </w:r>
      <w:proofErr w:type="spellEnd"/>
      <w:r w:rsidRPr="00721277">
        <w:rPr>
          <w:b/>
          <w:bCs/>
          <w:iCs/>
          <w:sz w:val="20"/>
          <w:lang w:val="es-CO"/>
        </w:rPr>
        <w:t xml:space="preserve"> / Sentimientos y emociones</w:t>
      </w:r>
    </w:p>
    <w:p w14:paraId="5569949D" w14:textId="77777777" w:rsidR="00721277" w:rsidRPr="00721277" w:rsidRDefault="00721277" w:rsidP="00721277">
      <w:pPr>
        <w:numPr>
          <w:ilvl w:val="0"/>
          <w:numId w:val="12"/>
        </w:numPr>
        <w:rPr>
          <w:iCs/>
          <w:sz w:val="20"/>
          <w:lang w:val="es-CO"/>
        </w:rPr>
      </w:pPr>
      <w:proofErr w:type="spellStart"/>
      <w:r w:rsidRPr="00721277">
        <w:rPr>
          <w:iCs/>
          <w:sz w:val="20"/>
          <w:lang w:val="es-CO"/>
        </w:rPr>
        <w:t>happy</w:t>
      </w:r>
      <w:proofErr w:type="spellEnd"/>
      <w:r w:rsidRPr="00721277">
        <w:rPr>
          <w:iCs/>
          <w:sz w:val="20"/>
          <w:lang w:val="es-CO"/>
        </w:rPr>
        <w:t xml:space="preserve"> — feliz </w:t>
      </w:r>
    </w:p>
    <w:p w14:paraId="4E77215A" w14:textId="77777777" w:rsidR="00721277" w:rsidRPr="00721277" w:rsidRDefault="00721277" w:rsidP="00721277">
      <w:pPr>
        <w:numPr>
          <w:ilvl w:val="0"/>
          <w:numId w:val="12"/>
        </w:numPr>
        <w:rPr>
          <w:iCs/>
          <w:sz w:val="20"/>
          <w:lang w:val="es-CO"/>
        </w:rPr>
      </w:pPr>
      <w:proofErr w:type="spellStart"/>
      <w:r w:rsidRPr="00721277">
        <w:rPr>
          <w:iCs/>
          <w:sz w:val="20"/>
          <w:lang w:val="es-CO"/>
        </w:rPr>
        <w:t>sad</w:t>
      </w:r>
      <w:proofErr w:type="spellEnd"/>
      <w:r w:rsidRPr="00721277">
        <w:rPr>
          <w:iCs/>
          <w:sz w:val="20"/>
          <w:lang w:val="es-CO"/>
        </w:rPr>
        <w:t xml:space="preserve"> — triste </w:t>
      </w:r>
    </w:p>
    <w:p w14:paraId="4B475D20" w14:textId="77777777" w:rsidR="00721277" w:rsidRPr="00721277" w:rsidRDefault="00721277" w:rsidP="00721277">
      <w:pPr>
        <w:numPr>
          <w:ilvl w:val="0"/>
          <w:numId w:val="12"/>
        </w:numPr>
        <w:rPr>
          <w:iCs/>
          <w:sz w:val="20"/>
          <w:lang w:val="es-CO"/>
        </w:rPr>
      </w:pPr>
      <w:proofErr w:type="spellStart"/>
      <w:r w:rsidRPr="00721277">
        <w:rPr>
          <w:iCs/>
          <w:sz w:val="20"/>
          <w:lang w:val="es-CO"/>
        </w:rPr>
        <w:t>angry</w:t>
      </w:r>
      <w:proofErr w:type="spellEnd"/>
      <w:r w:rsidRPr="00721277">
        <w:rPr>
          <w:iCs/>
          <w:sz w:val="20"/>
          <w:lang w:val="es-CO"/>
        </w:rPr>
        <w:t xml:space="preserve"> — enojado(a) </w:t>
      </w:r>
    </w:p>
    <w:p w14:paraId="0BCC6FE4" w14:textId="77777777" w:rsidR="00721277" w:rsidRPr="00721277" w:rsidRDefault="00721277" w:rsidP="00721277">
      <w:pPr>
        <w:numPr>
          <w:ilvl w:val="0"/>
          <w:numId w:val="12"/>
        </w:numPr>
        <w:rPr>
          <w:iCs/>
          <w:sz w:val="20"/>
          <w:lang w:val="es-CO"/>
        </w:rPr>
      </w:pPr>
      <w:proofErr w:type="spellStart"/>
      <w:r w:rsidRPr="00721277">
        <w:rPr>
          <w:iCs/>
          <w:sz w:val="20"/>
          <w:lang w:val="es-CO"/>
        </w:rPr>
        <w:t>worried</w:t>
      </w:r>
      <w:proofErr w:type="spellEnd"/>
      <w:r w:rsidRPr="00721277">
        <w:rPr>
          <w:iCs/>
          <w:sz w:val="20"/>
          <w:lang w:val="es-CO"/>
        </w:rPr>
        <w:t xml:space="preserve"> — preocupado(a) </w:t>
      </w:r>
    </w:p>
    <w:p w14:paraId="3CED3A72" w14:textId="77777777" w:rsidR="00721277" w:rsidRPr="00721277" w:rsidRDefault="00721277" w:rsidP="00721277">
      <w:pPr>
        <w:numPr>
          <w:ilvl w:val="0"/>
          <w:numId w:val="12"/>
        </w:numPr>
        <w:rPr>
          <w:iCs/>
          <w:sz w:val="20"/>
          <w:lang w:val="es-CO"/>
        </w:rPr>
      </w:pPr>
      <w:proofErr w:type="spellStart"/>
      <w:r w:rsidRPr="00721277">
        <w:rPr>
          <w:iCs/>
          <w:sz w:val="20"/>
          <w:lang w:val="es-CO"/>
        </w:rPr>
        <w:t>nervous</w:t>
      </w:r>
      <w:proofErr w:type="spellEnd"/>
      <w:r w:rsidRPr="00721277">
        <w:rPr>
          <w:iCs/>
          <w:sz w:val="20"/>
          <w:lang w:val="es-CO"/>
        </w:rPr>
        <w:t xml:space="preserve"> — nervioso(a) </w:t>
      </w:r>
    </w:p>
    <w:p w14:paraId="73E7FF3A" w14:textId="77777777" w:rsidR="00721277" w:rsidRPr="00721277" w:rsidRDefault="00721277" w:rsidP="00721277">
      <w:pPr>
        <w:numPr>
          <w:ilvl w:val="0"/>
          <w:numId w:val="12"/>
        </w:numPr>
        <w:rPr>
          <w:iCs/>
          <w:sz w:val="20"/>
          <w:lang w:val="es-CO"/>
        </w:rPr>
      </w:pPr>
      <w:proofErr w:type="spellStart"/>
      <w:r w:rsidRPr="00721277">
        <w:rPr>
          <w:iCs/>
          <w:sz w:val="20"/>
          <w:lang w:val="es-CO"/>
        </w:rPr>
        <w:t>scared</w:t>
      </w:r>
      <w:proofErr w:type="spellEnd"/>
      <w:r w:rsidRPr="00721277">
        <w:rPr>
          <w:iCs/>
          <w:sz w:val="20"/>
          <w:lang w:val="es-CO"/>
        </w:rPr>
        <w:t xml:space="preserve"> — asustado(a) </w:t>
      </w:r>
    </w:p>
    <w:p w14:paraId="26374FC7" w14:textId="77777777" w:rsidR="00721277" w:rsidRPr="00721277" w:rsidRDefault="00721277" w:rsidP="00721277">
      <w:pPr>
        <w:numPr>
          <w:ilvl w:val="0"/>
          <w:numId w:val="12"/>
        </w:numPr>
        <w:rPr>
          <w:iCs/>
          <w:sz w:val="20"/>
          <w:lang w:val="es-CO"/>
        </w:rPr>
      </w:pPr>
      <w:proofErr w:type="spellStart"/>
      <w:r w:rsidRPr="00721277">
        <w:rPr>
          <w:iCs/>
          <w:sz w:val="20"/>
          <w:lang w:val="es-CO"/>
        </w:rPr>
        <w:t>tired</w:t>
      </w:r>
      <w:proofErr w:type="spellEnd"/>
      <w:r w:rsidRPr="00721277">
        <w:rPr>
          <w:iCs/>
          <w:sz w:val="20"/>
          <w:lang w:val="es-CO"/>
        </w:rPr>
        <w:t xml:space="preserve"> — cansado(a) </w:t>
      </w:r>
    </w:p>
    <w:p w14:paraId="32FC5AF0" w14:textId="77777777" w:rsidR="00721277" w:rsidRPr="00721277" w:rsidRDefault="00721277" w:rsidP="00721277">
      <w:pPr>
        <w:numPr>
          <w:ilvl w:val="0"/>
          <w:numId w:val="12"/>
        </w:numPr>
        <w:rPr>
          <w:iCs/>
          <w:sz w:val="20"/>
          <w:lang w:val="es-CO"/>
        </w:rPr>
      </w:pPr>
      <w:proofErr w:type="spellStart"/>
      <w:r w:rsidRPr="00721277">
        <w:rPr>
          <w:iCs/>
          <w:sz w:val="20"/>
          <w:lang w:val="es-CO"/>
        </w:rPr>
        <w:t>sleepy</w:t>
      </w:r>
      <w:proofErr w:type="spellEnd"/>
      <w:r w:rsidRPr="00721277">
        <w:rPr>
          <w:iCs/>
          <w:sz w:val="20"/>
          <w:lang w:val="es-CO"/>
        </w:rPr>
        <w:t xml:space="preserve"> — con sueño </w:t>
      </w:r>
    </w:p>
    <w:p w14:paraId="16397445" w14:textId="77777777" w:rsidR="00721277" w:rsidRPr="00721277" w:rsidRDefault="00721277" w:rsidP="00721277">
      <w:pPr>
        <w:numPr>
          <w:ilvl w:val="0"/>
          <w:numId w:val="12"/>
        </w:numPr>
        <w:rPr>
          <w:iCs/>
          <w:sz w:val="20"/>
          <w:lang w:val="es-CO"/>
        </w:rPr>
      </w:pPr>
      <w:proofErr w:type="spellStart"/>
      <w:r w:rsidRPr="00721277">
        <w:rPr>
          <w:iCs/>
          <w:sz w:val="20"/>
          <w:lang w:val="es-CO"/>
        </w:rPr>
        <w:t>stressed</w:t>
      </w:r>
      <w:proofErr w:type="spellEnd"/>
      <w:r w:rsidRPr="00721277">
        <w:rPr>
          <w:iCs/>
          <w:sz w:val="20"/>
          <w:lang w:val="es-CO"/>
        </w:rPr>
        <w:t xml:space="preserve"> — estresado(a) </w:t>
      </w:r>
    </w:p>
    <w:p w14:paraId="352E2EB1" w14:textId="77777777" w:rsidR="00721277" w:rsidRPr="00721277" w:rsidRDefault="00721277" w:rsidP="00721277">
      <w:pPr>
        <w:numPr>
          <w:ilvl w:val="0"/>
          <w:numId w:val="12"/>
        </w:numPr>
        <w:rPr>
          <w:iCs/>
          <w:sz w:val="20"/>
          <w:lang w:val="es-CO"/>
        </w:rPr>
      </w:pPr>
      <w:proofErr w:type="spellStart"/>
      <w:r w:rsidRPr="00721277">
        <w:rPr>
          <w:iCs/>
          <w:sz w:val="20"/>
          <w:lang w:val="es-CO"/>
        </w:rPr>
        <w:t>relaxed</w:t>
      </w:r>
      <w:proofErr w:type="spellEnd"/>
      <w:r w:rsidRPr="00721277">
        <w:rPr>
          <w:iCs/>
          <w:sz w:val="20"/>
          <w:lang w:val="es-CO"/>
        </w:rPr>
        <w:t xml:space="preserve"> — relajado(a) </w:t>
      </w:r>
    </w:p>
    <w:p w14:paraId="47C21BE9" w14:textId="77777777" w:rsidR="00721277" w:rsidRPr="00721277" w:rsidRDefault="00721277" w:rsidP="00721277">
      <w:pPr>
        <w:numPr>
          <w:ilvl w:val="0"/>
          <w:numId w:val="12"/>
        </w:numPr>
        <w:rPr>
          <w:iCs/>
          <w:sz w:val="20"/>
          <w:lang w:val="es-CO"/>
        </w:rPr>
      </w:pPr>
      <w:proofErr w:type="spellStart"/>
      <w:r w:rsidRPr="00721277">
        <w:rPr>
          <w:iCs/>
          <w:sz w:val="20"/>
          <w:lang w:val="es-CO"/>
        </w:rPr>
        <w:t>excited</w:t>
      </w:r>
      <w:proofErr w:type="spellEnd"/>
      <w:r w:rsidRPr="00721277">
        <w:rPr>
          <w:iCs/>
          <w:sz w:val="20"/>
          <w:lang w:val="es-CO"/>
        </w:rPr>
        <w:t xml:space="preserve"> — emocionado(a) </w:t>
      </w:r>
    </w:p>
    <w:p w14:paraId="7CB58ACA" w14:textId="77777777" w:rsidR="00721277" w:rsidRPr="00721277" w:rsidRDefault="00721277" w:rsidP="00721277">
      <w:pPr>
        <w:numPr>
          <w:ilvl w:val="0"/>
          <w:numId w:val="12"/>
        </w:numPr>
        <w:rPr>
          <w:iCs/>
          <w:sz w:val="20"/>
          <w:lang w:val="es-CO"/>
        </w:rPr>
      </w:pPr>
      <w:proofErr w:type="spellStart"/>
      <w:r w:rsidRPr="00721277">
        <w:rPr>
          <w:iCs/>
          <w:sz w:val="20"/>
          <w:lang w:val="es-CO"/>
        </w:rPr>
        <w:t>bored</w:t>
      </w:r>
      <w:proofErr w:type="spellEnd"/>
      <w:r w:rsidRPr="00721277">
        <w:rPr>
          <w:iCs/>
          <w:sz w:val="20"/>
          <w:lang w:val="es-CO"/>
        </w:rPr>
        <w:t xml:space="preserve"> — aburrido(a) </w:t>
      </w:r>
    </w:p>
    <w:p w14:paraId="5B9A5CB8" w14:textId="77777777" w:rsidR="00721277" w:rsidRPr="00721277" w:rsidRDefault="00721277" w:rsidP="00721277">
      <w:pPr>
        <w:numPr>
          <w:ilvl w:val="0"/>
          <w:numId w:val="12"/>
        </w:numPr>
        <w:rPr>
          <w:iCs/>
          <w:sz w:val="20"/>
          <w:lang w:val="es-CO"/>
        </w:rPr>
      </w:pPr>
      <w:proofErr w:type="spellStart"/>
      <w:r w:rsidRPr="00721277">
        <w:rPr>
          <w:iCs/>
          <w:sz w:val="20"/>
          <w:lang w:val="es-CO"/>
        </w:rPr>
        <w:t>confused</w:t>
      </w:r>
      <w:proofErr w:type="spellEnd"/>
      <w:r w:rsidRPr="00721277">
        <w:rPr>
          <w:iCs/>
          <w:sz w:val="20"/>
          <w:lang w:val="es-CO"/>
        </w:rPr>
        <w:t xml:space="preserve"> — confundido(a) </w:t>
      </w:r>
    </w:p>
    <w:p w14:paraId="4BE3EA11" w14:textId="77777777" w:rsidR="00721277" w:rsidRPr="00721277" w:rsidRDefault="00721277" w:rsidP="00721277">
      <w:pPr>
        <w:numPr>
          <w:ilvl w:val="0"/>
          <w:numId w:val="12"/>
        </w:numPr>
        <w:rPr>
          <w:iCs/>
          <w:sz w:val="20"/>
          <w:lang w:val="es-CO"/>
        </w:rPr>
      </w:pPr>
      <w:proofErr w:type="spellStart"/>
      <w:r w:rsidRPr="00721277">
        <w:rPr>
          <w:iCs/>
          <w:sz w:val="20"/>
          <w:lang w:val="es-CO"/>
        </w:rPr>
        <w:t>surprised</w:t>
      </w:r>
      <w:proofErr w:type="spellEnd"/>
      <w:r w:rsidRPr="00721277">
        <w:rPr>
          <w:iCs/>
          <w:sz w:val="20"/>
          <w:lang w:val="es-CO"/>
        </w:rPr>
        <w:t xml:space="preserve"> — sorprendido(a) </w:t>
      </w:r>
    </w:p>
    <w:p w14:paraId="0197653F" w14:textId="77777777" w:rsidR="00721277" w:rsidRPr="00721277" w:rsidRDefault="00721277" w:rsidP="00721277">
      <w:pPr>
        <w:numPr>
          <w:ilvl w:val="0"/>
          <w:numId w:val="12"/>
        </w:numPr>
        <w:rPr>
          <w:iCs/>
          <w:sz w:val="20"/>
          <w:lang w:val="es-CO"/>
        </w:rPr>
      </w:pPr>
      <w:proofErr w:type="spellStart"/>
      <w:r w:rsidRPr="00721277">
        <w:rPr>
          <w:iCs/>
          <w:sz w:val="20"/>
          <w:lang w:val="es-CO"/>
        </w:rPr>
        <w:t>frustrated</w:t>
      </w:r>
      <w:proofErr w:type="spellEnd"/>
      <w:r w:rsidRPr="00721277">
        <w:rPr>
          <w:iCs/>
          <w:sz w:val="20"/>
          <w:lang w:val="es-CO"/>
        </w:rPr>
        <w:t xml:space="preserve"> — frustrado(a) </w:t>
      </w:r>
    </w:p>
    <w:p w14:paraId="2813D7E9" w14:textId="77777777" w:rsidR="00721277" w:rsidRPr="00721277" w:rsidRDefault="00721277" w:rsidP="00721277">
      <w:pPr>
        <w:numPr>
          <w:ilvl w:val="0"/>
          <w:numId w:val="12"/>
        </w:numPr>
        <w:rPr>
          <w:iCs/>
          <w:sz w:val="20"/>
          <w:lang w:val="es-CO"/>
        </w:rPr>
      </w:pPr>
      <w:proofErr w:type="spellStart"/>
      <w:r w:rsidRPr="00721277">
        <w:rPr>
          <w:iCs/>
          <w:sz w:val="20"/>
          <w:lang w:val="es-CO"/>
        </w:rPr>
        <w:t>calm</w:t>
      </w:r>
      <w:proofErr w:type="spellEnd"/>
      <w:r w:rsidRPr="00721277">
        <w:rPr>
          <w:iCs/>
          <w:sz w:val="20"/>
          <w:lang w:val="es-CO"/>
        </w:rPr>
        <w:t xml:space="preserve"> — tranquilo(a) </w:t>
      </w:r>
    </w:p>
    <w:p w14:paraId="1C4EDE10" w14:textId="77777777" w:rsidR="00721277" w:rsidRPr="00721277" w:rsidRDefault="00721277" w:rsidP="00721277">
      <w:pPr>
        <w:numPr>
          <w:ilvl w:val="0"/>
          <w:numId w:val="12"/>
        </w:numPr>
        <w:rPr>
          <w:iCs/>
          <w:sz w:val="20"/>
          <w:lang w:val="es-CO"/>
        </w:rPr>
      </w:pPr>
      <w:proofErr w:type="spellStart"/>
      <w:r w:rsidRPr="00721277">
        <w:rPr>
          <w:iCs/>
          <w:sz w:val="20"/>
          <w:lang w:val="es-CO"/>
        </w:rPr>
        <w:t>sick</w:t>
      </w:r>
      <w:proofErr w:type="spellEnd"/>
      <w:r w:rsidRPr="00721277">
        <w:rPr>
          <w:iCs/>
          <w:sz w:val="20"/>
          <w:lang w:val="es-CO"/>
        </w:rPr>
        <w:t xml:space="preserve"> — enfermo(a) </w:t>
      </w:r>
    </w:p>
    <w:p w14:paraId="18A9D7AE" w14:textId="77777777" w:rsidR="00721277" w:rsidRPr="00721277" w:rsidRDefault="00721277" w:rsidP="00721277">
      <w:pPr>
        <w:numPr>
          <w:ilvl w:val="0"/>
          <w:numId w:val="12"/>
        </w:numPr>
        <w:rPr>
          <w:iCs/>
          <w:sz w:val="20"/>
          <w:lang w:val="es-CO"/>
        </w:rPr>
      </w:pPr>
      <w:proofErr w:type="spellStart"/>
      <w:r w:rsidRPr="00721277">
        <w:rPr>
          <w:iCs/>
          <w:sz w:val="20"/>
          <w:lang w:val="es-CO"/>
        </w:rPr>
        <w:t>uncomfortable</w:t>
      </w:r>
      <w:proofErr w:type="spellEnd"/>
      <w:r w:rsidRPr="00721277">
        <w:rPr>
          <w:iCs/>
          <w:sz w:val="20"/>
          <w:lang w:val="es-CO"/>
        </w:rPr>
        <w:t xml:space="preserve"> — incómodo(a) </w:t>
      </w:r>
    </w:p>
    <w:p w14:paraId="46C3F176" w14:textId="77777777" w:rsidR="00721277" w:rsidRPr="00721277" w:rsidRDefault="00721277" w:rsidP="00721277">
      <w:pPr>
        <w:rPr>
          <w:b/>
          <w:bCs/>
          <w:iCs/>
          <w:sz w:val="20"/>
          <w:lang w:val="es-CO"/>
        </w:rPr>
      </w:pPr>
      <w:r w:rsidRPr="00721277">
        <w:rPr>
          <w:b/>
          <w:bCs/>
          <w:iCs/>
          <w:sz w:val="20"/>
          <w:lang w:val="es-CO"/>
        </w:rPr>
        <w:t>Expresiones útiles</w:t>
      </w:r>
    </w:p>
    <w:p w14:paraId="66130362" w14:textId="77777777" w:rsidR="00721277" w:rsidRPr="00721277" w:rsidRDefault="00721277" w:rsidP="00721277">
      <w:pPr>
        <w:numPr>
          <w:ilvl w:val="0"/>
          <w:numId w:val="13"/>
        </w:numPr>
        <w:rPr>
          <w:iCs/>
          <w:sz w:val="20"/>
          <w:lang w:val="es-CO"/>
        </w:rPr>
      </w:pPr>
      <w:proofErr w:type="spellStart"/>
      <w:r w:rsidRPr="00721277">
        <w:rPr>
          <w:iCs/>
          <w:sz w:val="20"/>
          <w:lang w:val="es-CO"/>
        </w:rPr>
        <w:t>My</w:t>
      </w:r>
      <w:proofErr w:type="spellEnd"/>
      <w:r w:rsidRPr="00721277">
        <w:rPr>
          <w:iCs/>
          <w:sz w:val="20"/>
          <w:lang w:val="es-CO"/>
        </w:rPr>
        <w:t xml:space="preserve"> head </w:t>
      </w:r>
      <w:proofErr w:type="spellStart"/>
      <w:r w:rsidRPr="00721277">
        <w:rPr>
          <w:iCs/>
          <w:sz w:val="20"/>
          <w:lang w:val="es-CO"/>
        </w:rPr>
        <w:t>hurts</w:t>
      </w:r>
      <w:proofErr w:type="spellEnd"/>
      <w:r w:rsidRPr="00721277">
        <w:rPr>
          <w:iCs/>
          <w:sz w:val="20"/>
          <w:lang w:val="es-CO"/>
        </w:rPr>
        <w:t xml:space="preserve">. — Me duele la cabeza. </w:t>
      </w:r>
    </w:p>
    <w:p w14:paraId="0275C216" w14:textId="77777777" w:rsidR="00721277" w:rsidRPr="00721277" w:rsidRDefault="00721277" w:rsidP="00721277">
      <w:pPr>
        <w:numPr>
          <w:ilvl w:val="0"/>
          <w:numId w:val="13"/>
        </w:numPr>
        <w:rPr>
          <w:iCs/>
          <w:sz w:val="20"/>
          <w:lang w:val="es-CO"/>
        </w:rPr>
      </w:pPr>
      <w:r w:rsidRPr="00721277">
        <w:rPr>
          <w:iCs/>
          <w:sz w:val="20"/>
          <w:lang w:val="es-CO"/>
        </w:rPr>
        <w:t xml:space="preserve">I </w:t>
      </w:r>
      <w:proofErr w:type="spellStart"/>
      <w:r w:rsidRPr="00721277">
        <w:rPr>
          <w:iCs/>
          <w:sz w:val="20"/>
          <w:lang w:val="es-CO"/>
        </w:rPr>
        <w:t>have</w:t>
      </w:r>
      <w:proofErr w:type="spellEnd"/>
      <w:r w:rsidRPr="00721277">
        <w:rPr>
          <w:iCs/>
          <w:sz w:val="20"/>
          <w:lang w:val="es-CO"/>
        </w:rPr>
        <w:t xml:space="preserve"> a </w:t>
      </w:r>
      <w:proofErr w:type="spellStart"/>
      <w:r w:rsidRPr="00721277">
        <w:rPr>
          <w:iCs/>
          <w:sz w:val="20"/>
          <w:lang w:val="es-CO"/>
        </w:rPr>
        <w:t>backache</w:t>
      </w:r>
      <w:proofErr w:type="spellEnd"/>
      <w:r w:rsidRPr="00721277">
        <w:rPr>
          <w:iCs/>
          <w:sz w:val="20"/>
          <w:lang w:val="es-CO"/>
        </w:rPr>
        <w:t xml:space="preserve">. — Tengo dolor de espalda. </w:t>
      </w:r>
    </w:p>
    <w:p w14:paraId="7AA386A7" w14:textId="77777777" w:rsidR="00721277" w:rsidRPr="00721277" w:rsidRDefault="00721277" w:rsidP="00721277">
      <w:pPr>
        <w:numPr>
          <w:ilvl w:val="0"/>
          <w:numId w:val="13"/>
        </w:numPr>
        <w:rPr>
          <w:iCs/>
          <w:sz w:val="20"/>
          <w:lang w:val="es-CO"/>
        </w:rPr>
      </w:pPr>
      <w:proofErr w:type="spellStart"/>
      <w:r w:rsidRPr="00721277">
        <w:rPr>
          <w:iCs/>
          <w:sz w:val="20"/>
          <w:lang w:val="es-CO"/>
        </w:rPr>
        <w:t>My</w:t>
      </w:r>
      <w:proofErr w:type="spellEnd"/>
      <w:r w:rsidRPr="00721277">
        <w:rPr>
          <w:iCs/>
          <w:sz w:val="20"/>
          <w:lang w:val="es-CO"/>
        </w:rPr>
        <w:t xml:space="preserve"> </w:t>
      </w:r>
      <w:proofErr w:type="spellStart"/>
      <w:r w:rsidRPr="00721277">
        <w:rPr>
          <w:iCs/>
          <w:sz w:val="20"/>
          <w:lang w:val="es-CO"/>
        </w:rPr>
        <w:t>shoulder</w:t>
      </w:r>
      <w:proofErr w:type="spellEnd"/>
      <w:r w:rsidRPr="00721277">
        <w:rPr>
          <w:iCs/>
          <w:sz w:val="20"/>
          <w:lang w:val="es-CO"/>
        </w:rPr>
        <w:t xml:space="preserve"> </w:t>
      </w:r>
      <w:proofErr w:type="spellStart"/>
      <w:r w:rsidRPr="00721277">
        <w:rPr>
          <w:iCs/>
          <w:sz w:val="20"/>
          <w:lang w:val="es-CO"/>
        </w:rPr>
        <w:t>hurts</w:t>
      </w:r>
      <w:proofErr w:type="spellEnd"/>
      <w:r w:rsidRPr="00721277">
        <w:rPr>
          <w:iCs/>
          <w:sz w:val="20"/>
          <w:lang w:val="es-CO"/>
        </w:rPr>
        <w:t xml:space="preserve">. — Me duele el hombro. </w:t>
      </w:r>
    </w:p>
    <w:p w14:paraId="6E71AB81" w14:textId="77777777" w:rsidR="00721277" w:rsidRPr="00721277" w:rsidRDefault="00721277" w:rsidP="00721277">
      <w:pPr>
        <w:numPr>
          <w:ilvl w:val="0"/>
          <w:numId w:val="13"/>
        </w:numPr>
        <w:rPr>
          <w:iCs/>
          <w:sz w:val="20"/>
          <w:lang w:val="es-CO"/>
        </w:rPr>
      </w:pPr>
      <w:r w:rsidRPr="00721277">
        <w:rPr>
          <w:iCs/>
          <w:sz w:val="20"/>
          <w:lang w:val="es-CO"/>
        </w:rPr>
        <w:t xml:space="preserve">I </w:t>
      </w:r>
      <w:proofErr w:type="spellStart"/>
      <w:r w:rsidRPr="00721277">
        <w:rPr>
          <w:iCs/>
          <w:sz w:val="20"/>
          <w:lang w:val="es-CO"/>
        </w:rPr>
        <w:t>feel</w:t>
      </w:r>
      <w:proofErr w:type="spellEnd"/>
      <w:r w:rsidRPr="00721277">
        <w:rPr>
          <w:iCs/>
          <w:sz w:val="20"/>
          <w:lang w:val="es-CO"/>
        </w:rPr>
        <w:t xml:space="preserve"> </w:t>
      </w:r>
      <w:proofErr w:type="spellStart"/>
      <w:r w:rsidRPr="00721277">
        <w:rPr>
          <w:iCs/>
          <w:sz w:val="20"/>
          <w:lang w:val="es-CO"/>
        </w:rPr>
        <w:t>tired</w:t>
      </w:r>
      <w:proofErr w:type="spellEnd"/>
      <w:r w:rsidRPr="00721277">
        <w:rPr>
          <w:iCs/>
          <w:sz w:val="20"/>
          <w:lang w:val="es-CO"/>
        </w:rPr>
        <w:t xml:space="preserve">. — Me siento cansado(a). </w:t>
      </w:r>
    </w:p>
    <w:p w14:paraId="19CD67EE" w14:textId="77777777" w:rsidR="00721277" w:rsidRPr="00721277" w:rsidRDefault="00721277" w:rsidP="00721277">
      <w:pPr>
        <w:numPr>
          <w:ilvl w:val="0"/>
          <w:numId w:val="13"/>
        </w:numPr>
        <w:rPr>
          <w:iCs/>
          <w:sz w:val="20"/>
          <w:lang w:val="es-CO"/>
        </w:rPr>
      </w:pPr>
      <w:r w:rsidRPr="00721277">
        <w:rPr>
          <w:iCs/>
          <w:sz w:val="20"/>
          <w:lang w:val="es-CO"/>
        </w:rPr>
        <w:t xml:space="preserve">I </w:t>
      </w:r>
      <w:proofErr w:type="spellStart"/>
      <w:r w:rsidRPr="00721277">
        <w:rPr>
          <w:iCs/>
          <w:sz w:val="20"/>
          <w:lang w:val="es-CO"/>
        </w:rPr>
        <w:t>feel</w:t>
      </w:r>
      <w:proofErr w:type="spellEnd"/>
      <w:r w:rsidRPr="00721277">
        <w:rPr>
          <w:iCs/>
          <w:sz w:val="20"/>
          <w:lang w:val="es-CO"/>
        </w:rPr>
        <w:t xml:space="preserve"> </w:t>
      </w:r>
      <w:proofErr w:type="spellStart"/>
      <w:r w:rsidRPr="00721277">
        <w:rPr>
          <w:iCs/>
          <w:sz w:val="20"/>
          <w:lang w:val="es-CO"/>
        </w:rPr>
        <w:t>nervous</w:t>
      </w:r>
      <w:proofErr w:type="spellEnd"/>
      <w:r w:rsidRPr="00721277">
        <w:rPr>
          <w:iCs/>
          <w:sz w:val="20"/>
          <w:lang w:val="es-CO"/>
        </w:rPr>
        <w:t xml:space="preserve"> </w:t>
      </w:r>
      <w:proofErr w:type="spellStart"/>
      <w:r w:rsidRPr="00721277">
        <w:rPr>
          <w:iCs/>
          <w:sz w:val="20"/>
          <w:lang w:val="es-CO"/>
        </w:rPr>
        <w:t>today</w:t>
      </w:r>
      <w:proofErr w:type="spellEnd"/>
      <w:r w:rsidRPr="00721277">
        <w:rPr>
          <w:iCs/>
          <w:sz w:val="20"/>
          <w:lang w:val="es-CO"/>
        </w:rPr>
        <w:t xml:space="preserve">. — Me siento nervioso(a) hoy. </w:t>
      </w:r>
    </w:p>
    <w:p w14:paraId="7818D6DF" w14:textId="77777777" w:rsidR="00721277" w:rsidRPr="00721277" w:rsidRDefault="00721277" w:rsidP="00721277">
      <w:pPr>
        <w:numPr>
          <w:ilvl w:val="0"/>
          <w:numId w:val="13"/>
        </w:numPr>
        <w:rPr>
          <w:iCs/>
          <w:sz w:val="20"/>
          <w:lang w:val="es-CO"/>
        </w:rPr>
      </w:pPr>
      <w:r w:rsidRPr="00721277">
        <w:rPr>
          <w:iCs/>
          <w:sz w:val="20"/>
          <w:lang w:val="es-CO"/>
        </w:rPr>
        <w:t xml:space="preserve">He has a </w:t>
      </w:r>
      <w:proofErr w:type="spellStart"/>
      <w:r w:rsidRPr="00721277">
        <w:rPr>
          <w:iCs/>
          <w:sz w:val="20"/>
          <w:lang w:val="es-CO"/>
        </w:rPr>
        <w:t>cough</w:t>
      </w:r>
      <w:proofErr w:type="spellEnd"/>
      <w:r w:rsidRPr="00721277">
        <w:rPr>
          <w:iCs/>
          <w:sz w:val="20"/>
          <w:lang w:val="es-CO"/>
        </w:rPr>
        <w:t xml:space="preserve">. — Él tiene tos. </w:t>
      </w:r>
    </w:p>
    <w:p w14:paraId="6BF818CD" w14:textId="77777777" w:rsidR="00721277" w:rsidRPr="00721277" w:rsidRDefault="00721277" w:rsidP="00721277">
      <w:pPr>
        <w:numPr>
          <w:ilvl w:val="0"/>
          <w:numId w:val="13"/>
        </w:numPr>
        <w:rPr>
          <w:iCs/>
          <w:sz w:val="20"/>
          <w:lang w:val="es-CO"/>
        </w:rPr>
      </w:pPr>
      <w:r w:rsidRPr="00721277">
        <w:rPr>
          <w:iCs/>
          <w:sz w:val="20"/>
          <w:lang w:val="es-CO"/>
        </w:rPr>
        <w:t xml:space="preserve">She </w:t>
      </w:r>
      <w:proofErr w:type="spellStart"/>
      <w:r w:rsidRPr="00721277">
        <w:rPr>
          <w:iCs/>
          <w:sz w:val="20"/>
          <w:lang w:val="es-CO"/>
        </w:rPr>
        <w:t>feels</w:t>
      </w:r>
      <w:proofErr w:type="spellEnd"/>
      <w:r w:rsidRPr="00721277">
        <w:rPr>
          <w:iCs/>
          <w:sz w:val="20"/>
          <w:lang w:val="es-CO"/>
        </w:rPr>
        <w:t xml:space="preserve"> </w:t>
      </w:r>
      <w:proofErr w:type="spellStart"/>
      <w:r w:rsidRPr="00721277">
        <w:rPr>
          <w:iCs/>
          <w:sz w:val="20"/>
          <w:lang w:val="es-CO"/>
        </w:rPr>
        <w:t>worried</w:t>
      </w:r>
      <w:proofErr w:type="spellEnd"/>
      <w:r w:rsidRPr="00721277">
        <w:rPr>
          <w:iCs/>
          <w:sz w:val="20"/>
          <w:lang w:val="es-CO"/>
        </w:rPr>
        <w:t>. — Ella se siente preocupada.</w:t>
      </w:r>
    </w:p>
    <w:p w14:paraId="7E547D91" w14:textId="77777777" w:rsidR="00721277" w:rsidRDefault="00721277">
      <w:pPr>
        <w:rPr>
          <w:iCs/>
          <w:sz w:val="20"/>
          <w:lang w:val="es-CO"/>
        </w:rPr>
        <w:sectPr w:rsidR="00721277" w:rsidSect="00721277">
          <w:type w:val="continuous"/>
          <w:pgSz w:w="12240" w:h="15840"/>
          <w:pgMar w:top="1138" w:right="1253" w:bottom="1138" w:left="1253" w:header="720" w:footer="720" w:gutter="0"/>
          <w:cols w:num="2" w:space="720"/>
          <w:docGrid w:linePitch="360"/>
        </w:sectPr>
      </w:pPr>
    </w:p>
    <w:p w14:paraId="1EB91ACC" w14:textId="77777777" w:rsidR="00721277" w:rsidRPr="00721277" w:rsidRDefault="00721277">
      <w:pPr>
        <w:rPr>
          <w:iCs/>
          <w:sz w:val="20"/>
          <w:lang w:val="es-CO"/>
        </w:rPr>
      </w:pPr>
    </w:p>
    <w:p w14:paraId="5172F126" w14:textId="077B42AA" w:rsidR="00D77A83" w:rsidRPr="00721277" w:rsidRDefault="00000000">
      <w:pPr>
        <w:rPr>
          <w:lang w:val="es-CO"/>
        </w:rPr>
      </w:pPr>
      <w:r w:rsidRPr="00721277">
        <w:rPr>
          <w:b/>
          <w:lang w:val="es-CO"/>
        </w:rPr>
        <w:t>Objetivo del taller: desarrollar una tarea digital individual en inglés, editando directamente este documento, con el fin de describir rutinas reales, acciones en progreso, partes del cuerpo, problemas de salud y emociones en un contexto significativo para el aprendiz.</w:t>
      </w:r>
    </w:p>
    <w:p w14:paraId="419A2575" w14:textId="77777777" w:rsidR="00D77A83" w:rsidRPr="00721277" w:rsidRDefault="00000000">
      <w:pPr>
        <w:rPr>
          <w:lang w:val="es-CO"/>
        </w:rPr>
      </w:pPr>
      <w:r w:rsidRPr="00721277">
        <w:rPr>
          <w:lang w:val="es-CO"/>
        </w:rPr>
        <w:t>Nota importante: esta guía está diseñada para dificultar respuestas hechas con IA, porque varias partes deben basarse en su rutina real, en lo que está ocurriendo exactamente mientras desarrolla la tarea y en decisiones personales que deben verse reflejadas en las respuestas.</w:t>
      </w:r>
    </w:p>
    <w:p w14:paraId="519BCD7F" w14:textId="77777777" w:rsidR="00D77A83" w:rsidRPr="00721277" w:rsidRDefault="00000000">
      <w:pPr>
        <w:rPr>
          <w:lang w:val="es-CO"/>
        </w:rPr>
      </w:pPr>
      <w:r w:rsidRPr="00721277">
        <w:rPr>
          <w:b/>
          <w:lang w:val="es-CO"/>
        </w:rPr>
        <w:t>Recursos para aprendizaje autónomo</w:t>
      </w:r>
    </w:p>
    <w:p w14:paraId="612772BA" w14:textId="77777777" w:rsidR="00D77A83" w:rsidRDefault="00000000">
      <w:r w:rsidRPr="00721277">
        <w:rPr>
          <w:lang w:val="es-CO"/>
        </w:rPr>
        <w:t xml:space="preserve">Antes de empezar, o si tiene dudas durante el desarrollo, puede consultar estos recursos. </w:t>
      </w:r>
      <w:r>
        <w:t xml:space="preserve">Todos </w:t>
      </w:r>
      <w:proofErr w:type="spellStart"/>
      <w:r>
        <w:t>incluyen</w:t>
      </w:r>
      <w:proofErr w:type="spellEnd"/>
      <w:r>
        <w:t xml:space="preserve"> </w:t>
      </w:r>
      <w:proofErr w:type="spellStart"/>
      <w:r>
        <w:t>explicación</w:t>
      </w:r>
      <w:proofErr w:type="spellEnd"/>
      <w:r>
        <w:t xml:space="preserve">, </w:t>
      </w:r>
      <w:proofErr w:type="spellStart"/>
      <w:r>
        <w:t>práctica</w:t>
      </w:r>
      <w:proofErr w:type="spellEnd"/>
      <w:r>
        <w:t xml:space="preserve"> o apoyo visual:</w:t>
      </w:r>
    </w:p>
    <w:p w14:paraId="4169317F" w14:textId="77777777" w:rsidR="00D77A83" w:rsidRPr="00721277" w:rsidRDefault="00000000">
      <w:pPr>
        <w:pStyle w:val="Listaconvietas"/>
        <w:rPr>
          <w:lang w:val="es-CO"/>
        </w:rPr>
      </w:pPr>
      <w:hyperlink r:id="rId7">
        <w:r w:rsidRPr="00721277">
          <w:rPr>
            <w:color w:val="0563C1"/>
            <w:u w:val="single"/>
            <w:lang w:val="es-CO"/>
          </w:rPr>
          <w:t>British Council – Present simple</w:t>
        </w:r>
      </w:hyperlink>
      <w:r w:rsidRPr="00721277">
        <w:rPr>
          <w:lang w:val="es-CO"/>
        </w:rPr>
        <w:t xml:space="preserve"> – explicación y ejercicios.</w:t>
      </w:r>
    </w:p>
    <w:p w14:paraId="7B9CAC80" w14:textId="77777777" w:rsidR="00D77A83" w:rsidRPr="00721277" w:rsidRDefault="00000000">
      <w:pPr>
        <w:pStyle w:val="Listaconvietas"/>
        <w:rPr>
          <w:lang w:val="es-CO"/>
        </w:rPr>
      </w:pPr>
      <w:hyperlink r:id="rId8">
        <w:r w:rsidRPr="00721277">
          <w:rPr>
            <w:color w:val="0563C1"/>
            <w:u w:val="single"/>
            <w:lang w:val="es-CO"/>
          </w:rPr>
          <w:t xml:space="preserve">British Council – Present </w:t>
        </w:r>
        <w:proofErr w:type="spellStart"/>
        <w:r w:rsidRPr="00721277">
          <w:rPr>
            <w:color w:val="0563C1"/>
            <w:u w:val="single"/>
            <w:lang w:val="es-CO"/>
          </w:rPr>
          <w:t>continuous</w:t>
        </w:r>
        <w:proofErr w:type="spellEnd"/>
      </w:hyperlink>
      <w:r w:rsidRPr="00721277">
        <w:rPr>
          <w:lang w:val="es-CO"/>
        </w:rPr>
        <w:t xml:space="preserve"> – explicación y ejercicios.</w:t>
      </w:r>
    </w:p>
    <w:p w14:paraId="4492A2C3" w14:textId="77777777" w:rsidR="00D77A83" w:rsidRDefault="00000000">
      <w:pPr>
        <w:pStyle w:val="Listaconvietas"/>
      </w:pPr>
      <w:hyperlink r:id="rId9">
        <w:r>
          <w:rPr>
            <w:color w:val="0563C1"/>
            <w:u w:val="single"/>
          </w:rPr>
          <w:t>British Council – Body parts</w:t>
        </w:r>
      </w:hyperlink>
      <w:r>
        <w:t xml:space="preserve"> – vocabulario con actividades.</w:t>
      </w:r>
    </w:p>
    <w:p w14:paraId="487ADAD9" w14:textId="77777777" w:rsidR="00D77A83" w:rsidRDefault="00000000">
      <w:pPr>
        <w:pStyle w:val="Listaconvietas"/>
      </w:pPr>
      <w:hyperlink r:id="rId10">
        <w:r>
          <w:rPr>
            <w:color w:val="0563C1"/>
            <w:u w:val="single"/>
          </w:rPr>
          <w:t>British Council – Not feeling well</w:t>
        </w:r>
      </w:hyperlink>
      <w:r>
        <w:t xml:space="preserve"> – video y práctica guiada.</w:t>
      </w:r>
    </w:p>
    <w:p w14:paraId="2C2A7FAA" w14:textId="77777777" w:rsidR="00D77A83" w:rsidRDefault="00000000">
      <w:pPr>
        <w:pStyle w:val="Listaconvietas"/>
      </w:pPr>
      <w:hyperlink r:id="rId11">
        <w:r>
          <w:rPr>
            <w:color w:val="0563C1"/>
            <w:u w:val="single"/>
          </w:rPr>
          <w:t>British Council – Emotions and feelings 1</w:t>
        </w:r>
      </w:hyperlink>
      <w:r>
        <w:t xml:space="preserve"> – juego de vocabulario.</w:t>
      </w:r>
    </w:p>
    <w:p w14:paraId="75706583" w14:textId="77777777" w:rsidR="00D77A83" w:rsidRDefault="00000000">
      <w:pPr>
        <w:pStyle w:val="Listaconvietas"/>
      </w:pPr>
      <w:hyperlink r:id="rId12">
        <w:r>
          <w:rPr>
            <w:color w:val="0563C1"/>
            <w:u w:val="single"/>
          </w:rPr>
          <w:t>British Council – Health and illness</w:t>
        </w:r>
      </w:hyperlink>
      <w:r>
        <w:t xml:space="preserve"> – juego de vocabulario.</w:t>
      </w:r>
    </w:p>
    <w:p w14:paraId="73F33ABD" w14:textId="77777777" w:rsidR="00D77A83" w:rsidRDefault="00000000">
      <w:pPr>
        <w:pStyle w:val="Listaconvietas"/>
      </w:pPr>
      <w:hyperlink r:id="rId13">
        <w:r>
          <w:rPr>
            <w:color w:val="0563C1"/>
            <w:u w:val="single"/>
          </w:rPr>
          <w:t>BBC Learning English – Present Simple and Present Continuous</w:t>
        </w:r>
      </w:hyperlink>
      <w:r>
        <w:t xml:space="preserve"> – video recomendado.</w:t>
      </w:r>
    </w:p>
    <w:p w14:paraId="0828C1C1" w14:textId="77777777" w:rsidR="00D77A83" w:rsidRPr="00721277" w:rsidRDefault="00000000">
      <w:pPr>
        <w:spacing w:after="80" w:line="259" w:lineRule="auto"/>
        <w:rPr>
          <w:lang w:val="es-CO"/>
        </w:rPr>
      </w:pPr>
      <w:r w:rsidRPr="00721277">
        <w:rPr>
          <w:rFonts w:ascii="Calibri" w:hAnsi="Calibri"/>
          <w:b/>
          <w:sz w:val="22"/>
          <w:lang w:val="es-CO"/>
        </w:rPr>
        <w:t>2. Práctica guiada</w:t>
      </w:r>
    </w:p>
    <w:p w14:paraId="1E9DC715" w14:textId="77777777" w:rsidR="00D77A83" w:rsidRPr="00721277" w:rsidRDefault="00000000">
      <w:pPr>
        <w:spacing w:after="80" w:line="259" w:lineRule="auto"/>
        <w:rPr>
          <w:lang w:val="es-CO"/>
        </w:rPr>
      </w:pPr>
      <w:r w:rsidRPr="00721277">
        <w:rPr>
          <w:lang w:val="es-CO"/>
        </w:rPr>
        <w:t>Estas actividades están pensadas para desarrollarse de manera autónoma. Deben responderse escribiendo directamente sobre el documento. Antes de pasar a la tarea final, lea con atención los ejemplos gramaticales, complete los retos y haga una revisión personal de sus respuestas.</w:t>
      </w:r>
    </w:p>
    <w:p w14:paraId="25EB2C6C" w14:textId="77777777" w:rsidR="00D77A83" w:rsidRDefault="00000000">
      <w:pPr>
        <w:spacing w:after="80" w:line="259" w:lineRule="auto"/>
      </w:pPr>
      <w:r>
        <w:rPr>
          <w:rFonts w:ascii="Calibri" w:hAnsi="Calibri"/>
          <w:b/>
          <w:sz w:val="22"/>
        </w:rPr>
        <w:t>Reto 1. Grammar detective</w:t>
      </w:r>
    </w:p>
    <w:p w14:paraId="4A140320" w14:textId="77777777" w:rsidR="00D77A83" w:rsidRDefault="00000000">
      <w:pPr>
        <w:spacing w:after="80" w:line="259" w:lineRule="auto"/>
      </w:pPr>
      <w:r>
        <w:rPr>
          <w:rFonts w:ascii="Calibri" w:hAnsi="Calibri"/>
          <w:sz w:val="22"/>
        </w:rPr>
        <w:t>Read the text and complete the table.</w:t>
      </w:r>
    </w:p>
    <w:p w14:paraId="7CC8BEEF" w14:textId="77777777" w:rsidR="00D77A83" w:rsidRDefault="00000000">
      <w:pPr>
        <w:spacing w:after="80" w:line="259" w:lineRule="auto"/>
      </w:pPr>
      <w:r>
        <w:t>Sofía usually starts her study routine at 6:30 p.m. She opens the platform, checks her notebook, and reviews vocabulary before she studies. She often drinks water and sits near a window. Today is different: she is doing her English homework at home, she is typing in this document, and she is answering the workshop right now. She is also touching her neck because it hurts a little.</w:t>
      </w:r>
    </w:p>
    <w:tbl>
      <w:tblPr>
        <w:tblStyle w:val="Tablaconcuadrcula"/>
        <w:tblW w:w="0" w:type="auto"/>
        <w:tblLayout w:type="fixed"/>
        <w:tblLook w:val="04A0" w:firstRow="1" w:lastRow="0" w:firstColumn="1" w:lastColumn="0" w:noHBand="0" w:noVBand="1"/>
      </w:tblPr>
      <w:tblGrid>
        <w:gridCol w:w="4608"/>
        <w:gridCol w:w="5472"/>
      </w:tblGrid>
      <w:tr w:rsidR="00D77A83" w14:paraId="7044187C" w14:textId="77777777">
        <w:tc>
          <w:tcPr>
            <w:tcW w:w="4608" w:type="dxa"/>
            <w:shd w:val="clear" w:color="auto" w:fill="DCE6F1"/>
          </w:tcPr>
          <w:p w14:paraId="3C51CEA3" w14:textId="77777777" w:rsidR="00D77A83" w:rsidRDefault="00000000">
            <w:pPr>
              <w:spacing w:after="40"/>
            </w:pPr>
            <w:r>
              <w:rPr>
                <w:rFonts w:ascii="Calibri" w:hAnsi="Calibri"/>
                <w:b/>
              </w:rPr>
              <w:t>Write 3 verbs in simple present from the text.</w:t>
            </w:r>
          </w:p>
        </w:tc>
        <w:tc>
          <w:tcPr>
            <w:tcW w:w="5472" w:type="dxa"/>
          </w:tcPr>
          <w:p w14:paraId="297107C7" w14:textId="77777777" w:rsidR="00D77A83" w:rsidRDefault="00000000">
            <w:pPr>
              <w:spacing w:after="40"/>
            </w:pPr>
            <w:r>
              <w:rPr>
                <w:rFonts w:ascii="Calibri" w:hAnsi="Calibri"/>
              </w:rPr>
              <w:t>Escriba aquí.</w:t>
            </w:r>
          </w:p>
        </w:tc>
      </w:tr>
      <w:tr w:rsidR="00D77A83" w14:paraId="16B19C48" w14:textId="77777777">
        <w:tc>
          <w:tcPr>
            <w:tcW w:w="4608" w:type="dxa"/>
            <w:shd w:val="clear" w:color="auto" w:fill="DCE6F1"/>
          </w:tcPr>
          <w:p w14:paraId="7F6C39EA" w14:textId="77777777" w:rsidR="00D77A83" w:rsidRDefault="00000000">
            <w:pPr>
              <w:spacing w:after="40"/>
            </w:pPr>
            <w:r>
              <w:rPr>
                <w:rFonts w:ascii="Calibri" w:hAnsi="Calibri"/>
                <w:b/>
              </w:rPr>
              <w:t>Write 3 verbs in present continuous from the text.</w:t>
            </w:r>
          </w:p>
        </w:tc>
        <w:tc>
          <w:tcPr>
            <w:tcW w:w="5472" w:type="dxa"/>
          </w:tcPr>
          <w:p w14:paraId="75F6C35C" w14:textId="77777777" w:rsidR="00D77A83" w:rsidRDefault="00000000">
            <w:pPr>
              <w:spacing w:after="40"/>
            </w:pPr>
            <w:r>
              <w:rPr>
                <w:rFonts w:ascii="Calibri" w:hAnsi="Calibri"/>
              </w:rPr>
              <w:t>Escriba aquí.</w:t>
            </w:r>
          </w:p>
        </w:tc>
      </w:tr>
      <w:tr w:rsidR="00D77A83" w14:paraId="1FFE9CDC" w14:textId="77777777">
        <w:tc>
          <w:tcPr>
            <w:tcW w:w="4608" w:type="dxa"/>
            <w:shd w:val="clear" w:color="auto" w:fill="DCE6F1"/>
          </w:tcPr>
          <w:p w14:paraId="36C53360" w14:textId="77777777" w:rsidR="00D77A83" w:rsidRDefault="00000000">
            <w:pPr>
              <w:spacing w:after="40"/>
            </w:pPr>
            <w:r>
              <w:rPr>
                <w:rFonts w:ascii="Calibri" w:hAnsi="Calibri"/>
                <w:b/>
              </w:rPr>
              <w:t>Write 2 time expressions for routine.</w:t>
            </w:r>
          </w:p>
        </w:tc>
        <w:tc>
          <w:tcPr>
            <w:tcW w:w="5472" w:type="dxa"/>
          </w:tcPr>
          <w:p w14:paraId="4650ACB6" w14:textId="77777777" w:rsidR="00D77A83" w:rsidRDefault="00000000">
            <w:pPr>
              <w:spacing w:after="40"/>
            </w:pPr>
            <w:r>
              <w:rPr>
                <w:rFonts w:ascii="Calibri" w:hAnsi="Calibri"/>
              </w:rPr>
              <w:t>Escriba aquí.</w:t>
            </w:r>
          </w:p>
        </w:tc>
      </w:tr>
      <w:tr w:rsidR="00D77A83" w14:paraId="0E8071D2" w14:textId="77777777">
        <w:tc>
          <w:tcPr>
            <w:tcW w:w="4608" w:type="dxa"/>
            <w:shd w:val="clear" w:color="auto" w:fill="DCE6F1"/>
          </w:tcPr>
          <w:p w14:paraId="05D45621" w14:textId="77777777" w:rsidR="00D77A83" w:rsidRDefault="00000000">
            <w:pPr>
              <w:spacing w:after="40"/>
            </w:pPr>
            <w:r>
              <w:rPr>
                <w:rFonts w:ascii="Calibri" w:hAnsi="Calibri"/>
                <w:b/>
              </w:rPr>
              <w:t>Write 2 time expressions for actions happening now.</w:t>
            </w:r>
          </w:p>
        </w:tc>
        <w:tc>
          <w:tcPr>
            <w:tcW w:w="5472" w:type="dxa"/>
          </w:tcPr>
          <w:p w14:paraId="3DF8D7ED" w14:textId="77777777" w:rsidR="00D77A83" w:rsidRDefault="00000000">
            <w:pPr>
              <w:spacing w:after="40"/>
            </w:pPr>
            <w:r>
              <w:rPr>
                <w:rFonts w:ascii="Calibri" w:hAnsi="Calibri"/>
              </w:rPr>
              <w:t>Escriba aquí.</w:t>
            </w:r>
          </w:p>
        </w:tc>
      </w:tr>
      <w:tr w:rsidR="00D77A83" w14:paraId="31A9552D" w14:textId="77777777">
        <w:tc>
          <w:tcPr>
            <w:tcW w:w="4608" w:type="dxa"/>
            <w:shd w:val="clear" w:color="auto" w:fill="DCE6F1"/>
          </w:tcPr>
          <w:p w14:paraId="709B4D25" w14:textId="77777777" w:rsidR="00D77A83" w:rsidRDefault="00000000">
            <w:pPr>
              <w:spacing w:after="40"/>
            </w:pPr>
            <w:r>
              <w:rPr>
                <w:rFonts w:ascii="Calibri" w:hAnsi="Calibri"/>
                <w:b/>
              </w:rPr>
              <w:t>In one sentence, explain in Spanish the difference between both tenses.</w:t>
            </w:r>
          </w:p>
        </w:tc>
        <w:tc>
          <w:tcPr>
            <w:tcW w:w="5472" w:type="dxa"/>
          </w:tcPr>
          <w:p w14:paraId="10EB65B4" w14:textId="77777777" w:rsidR="00D77A83" w:rsidRDefault="00000000">
            <w:pPr>
              <w:spacing w:after="40"/>
            </w:pPr>
            <w:r>
              <w:rPr>
                <w:rFonts w:ascii="Calibri" w:hAnsi="Calibri"/>
              </w:rPr>
              <w:t>Escriba aquí.</w:t>
            </w:r>
          </w:p>
        </w:tc>
      </w:tr>
    </w:tbl>
    <w:p w14:paraId="48356E52" w14:textId="77777777" w:rsidR="00D77A83" w:rsidRDefault="00000000">
      <w:pPr>
        <w:spacing w:after="80" w:line="259" w:lineRule="auto"/>
      </w:pPr>
      <w:r>
        <w:rPr>
          <w:rFonts w:ascii="Calibri" w:hAnsi="Calibri"/>
          <w:b/>
          <w:sz w:val="22"/>
        </w:rPr>
        <w:t>Reto 2. Error hunt</w:t>
      </w:r>
    </w:p>
    <w:p w14:paraId="44D62ADD" w14:textId="77777777" w:rsidR="00D77A83" w:rsidRDefault="00000000">
      <w:pPr>
        <w:spacing w:after="80" w:line="259" w:lineRule="auto"/>
      </w:pPr>
      <w:r>
        <w:rPr>
          <w:rFonts w:ascii="Calibri" w:hAnsi="Calibri"/>
          <w:sz w:val="22"/>
        </w:rPr>
        <w:t>Correct the sentences. Write the correct version in the table.</w:t>
      </w:r>
    </w:p>
    <w:tbl>
      <w:tblPr>
        <w:tblStyle w:val="Tablaconcuadrcula"/>
        <w:tblW w:w="0" w:type="auto"/>
        <w:tblLayout w:type="fixed"/>
        <w:tblLook w:val="04A0" w:firstRow="1" w:lastRow="0" w:firstColumn="1" w:lastColumn="0" w:noHBand="0" w:noVBand="1"/>
      </w:tblPr>
      <w:tblGrid>
        <w:gridCol w:w="4896"/>
        <w:gridCol w:w="5184"/>
      </w:tblGrid>
      <w:tr w:rsidR="00D77A83" w14:paraId="14A49262" w14:textId="77777777">
        <w:tc>
          <w:tcPr>
            <w:tcW w:w="4896" w:type="dxa"/>
            <w:shd w:val="clear" w:color="auto" w:fill="FCE4D6"/>
          </w:tcPr>
          <w:p w14:paraId="6737296A" w14:textId="77777777" w:rsidR="00D77A83" w:rsidRDefault="00000000">
            <w:pPr>
              <w:spacing w:after="40"/>
            </w:pPr>
            <w:r>
              <w:rPr>
                <w:rFonts w:ascii="Calibri" w:hAnsi="Calibri"/>
                <w:b/>
              </w:rPr>
              <w:t>He is usually wears safety gloves.</w:t>
            </w:r>
          </w:p>
        </w:tc>
        <w:tc>
          <w:tcPr>
            <w:tcW w:w="5184" w:type="dxa"/>
          </w:tcPr>
          <w:p w14:paraId="4A3CAC23" w14:textId="77777777" w:rsidR="00D77A83" w:rsidRDefault="00000000">
            <w:pPr>
              <w:spacing w:after="40"/>
            </w:pPr>
            <w:r>
              <w:rPr>
                <w:rFonts w:ascii="Calibri" w:hAnsi="Calibri"/>
              </w:rPr>
              <w:t>Correct version:</w:t>
            </w:r>
          </w:p>
        </w:tc>
      </w:tr>
      <w:tr w:rsidR="00D77A83" w14:paraId="0AD7FC7F" w14:textId="77777777">
        <w:tc>
          <w:tcPr>
            <w:tcW w:w="4896" w:type="dxa"/>
            <w:shd w:val="clear" w:color="auto" w:fill="FCE4D6"/>
          </w:tcPr>
          <w:p w14:paraId="08908103" w14:textId="77777777" w:rsidR="00D77A83" w:rsidRDefault="00000000">
            <w:pPr>
              <w:spacing w:after="40"/>
            </w:pPr>
            <w:r>
              <w:rPr>
                <w:rFonts w:ascii="Calibri" w:hAnsi="Calibri"/>
                <w:b/>
              </w:rPr>
              <w:t>They check the emergency exit right now.</w:t>
            </w:r>
          </w:p>
        </w:tc>
        <w:tc>
          <w:tcPr>
            <w:tcW w:w="5184" w:type="dxa"/>
          </w:tcPr>
          <w:p w14:paraId="2AB2078A" w14:textId="77777777" w:rsidR="00D77A83" w:rsidRDefault="00000000">
            <w:pPr>
              <w:spacing w:after="40"/>
            </w:pPr>
            <w:r>
              <w:rPr>
                <w:rFonts w:ascii="Calibri" w:hAnsi="Calibri"/>
              </w:rPr>
              <w:t>Correct version:</w:t>
            </w:r>
          </w:p>
        </w:tc>
      </w:tr>
      <w:tr w:rsidR="00D77A83" w14:paraId="4D0525A2" w14:textId="77777777">
        <w:tc>
          <w:tcPr>
            <w:tcW w:w="4896" w:type="dxa"/>
            <w:shd w:val="clear" w:color="auto" w:fill="FCE4D6"/>
          </w:tcPr>
          <w:p w14:paraId="1AFE52EE" w14:textId="77777777" w:rsidR="00D77A83" w:rsidRDefault="00000000">
            <w:pPr>
              <w:spacing w:after="40"/>
            </w:pPr>
            <w:r>
              <w:rPr>
                <w:rFonts w:ascii="Calibri" w:hAnsi="Calibri"/>
                <w:b/>
              </w:rPr>
              <w:t>Carlos usually is checking the machines in the morning.</w:t>
            </w:r>
          </w:p>
        </w:tc>
        <w:tc>
          <w:tcPr>
            <w:tcW w:w="5184" w:type="dxa"/>
          </w:tcPr>
          <w:p w14:paraId="29C0302E" w14:textId="77777777" w:rsidR="00D77A83" w:rsidRDefault="00000000">
            <w:pPr>
              <w:spacing w:after="40"/>
            </w:pPr>
            <w:r>
              <w:rPr>
                <w:rFonts w:ascii="Calibri" w:hAnsi="Calibri"/>
              </w:rPr>
              <w:t>Correct version:</w:t>
            </w:r>
          </w:p>
        </w:tc>
      </w:tr>
      <w:tr w:rsidR="00D77A83" w14:paraId="55630439" w14:textId="77777777">
        <w:tc>
          <w:tcPr>
            <w:tcW w:w="4896" w:type="dxa"/>
            <w:shd w:val="clear" w:color="auto" w:fill="FCE4D6"/>
          </w:tcPr>
          <w:p w14:paraId="59819848" w14:textId="77777777" w:rsidR="00D77A83" w:rsidRDefault="00000000">
            <w:pPr>
              <w:spacing w:after="40"/>
            </w:pPr>
            <w:r>
              <w:rPr>
                <w:rFonts w:ascii="Calibri" w:hAnsi="Calibri"/>
                <w:b/>
              </w:rPr>
              <w:t>I am feel tired today.</w:t>
            </w:r>
          </w:p>
        </w:tc>
        <w:tc>
          <w:tcPr>
            <w:tcW w:w="5184" w:type="dxa"/>
          </w:tcPr>
          <w:p w14:paraId="5BBBF997" w14:textId="77777777" w:rsidR="00D77A83" w:rsidRDefault="00000000">
            <w:pPr>
              <w:spacing w:after="40"/>
            </w:pPr>
            <w:r>
              <w:rPr>
                <w:rFonts w:ascii="Calibri" w:hAnsi="Calibri"/>
              </w:rPr>
              <w:t>Correct version:</w:t>
            </w:r>
          </w:p>
        </w:tc>
      </w:tr>
      <w:tr w:rsidR="00D77A83" w14:paraId="3BC2D1A3" w14:textId="77777777">
        <w:tc>
          <w:tcPr>
            <w:tcW w:w="4896" w:type="dxa"/>
            <w:shd w:val="clear" w:color="auto" w:fill="FCE4D6"/>
          </w:tcPr>
          <w:p w14:paraId="52A5EDE6" w14:textId="77777777" w:rsidR="00D77A83" w:rsidRDefault="00000000">
            <w:pPr>
              <w:spacing w:after="40"/>
            </w:pPr>
            <w:r>
              <w:rPr>
                <w:rFonts w:ascii="Calibri" w:hAnsi="Calibri"/>
                <w:b/>
              </w:rPr>
              <w:t>My supervisor talks to a worker at the moment.</w:t>
            </w:r>
          </w:p>
        </w:tc>
        <w:tc>
          <w:tcPr>
            <w:tcW w:w="5184" w:type="dxa"/>
          </w:tcPr>
          <w:p w14:paraId="42A47FAC" w14:textId="77777777" w:rsidR="00D77A83" w:rsidRDefault="00000000">
            <w:pPr>
              <w:spacing w:after="40"/>
            </w:pPr>
            <w:r>
              <w:rPr>
                <w:rFonts w:ascii="Calibri" w:hAnsi="Calibri"/>
              </w:rPr>
              <w:t>Correct version:</w:t>
            </w:r>
          </w:p>
        </w:tc>
      </w:tr>
      <w:tr w:rsidR="00D77A83" w14:paraId="00ECBAF4" w14:textId="77777777">
        <w:tc>
          <w:tcPr>
            <w:tcW w:w="4896" w:type="dxa"/>
            <w:shd w:val="clear" w:color="auto" w:fill="FCE4D6"/>
          </w:tcPr>
          <w:p w14:paraId="3BF12020" w14:textId="77777777" w:rsidR="00D77A83" w:rsidRDefault="00000000">
            <w:pPr>
              <w:spacing w:after="40"/>
            </w:pPr>
            <w:r>
              <w:rPr>
                <w:rFonts w:ascii="Calibri" w:hAnsi="Calibri"/>
                <w:b/>
              </w:rPr>
              <w:t>She usually is drinking coffee before class.</w:t>
            </w:r>
          </w:p>
        </w:tc>
        <w:tc>
          <w:tcPr>
            <w:tcW w:w="5184" w:type="dxa"/>
          </w:tcPr>
          <w:p w14:paraId="2C6A3129" w14:textId="77777777" w:rsidR="00D77A83" w:rsidRDefault="00000000">
            <w:pPr>
              <w:spacing w:after="40"/>
            </w:pPr>
            <w:r>
              <w:rPr>
                <w:rFonts w:ascii="Calibri" w:hAnsi="Calibri"/>
              </w:rPr>
              <w:t>Correct version:</w:t>
            </w:r>
          </w:p>
        </w:tc>
      </w:tr>
    </w:tbl>
    <w:p w14:paraId="14CCD9F1" w14:textId="77777777" w:rsidR="00D77A83" w:rsidRDefault="00000000">
      <w:pPr>
        <w:spacing w:after="80" w:line="259" w:lineRule="auto"/>
      </w:pPr>
      <w:r>
        <w:rPr>
          <w:rFonts w:ascii="Calibri" w:hAnsi="Calibri"/>
          <w:b/>
          <w:sz w:val="22"/>
        </w:rPr>
        <w:t>Reto 3. Real-life quick answers</w:t>
      </w:r>
    </w:p>
    <w:p w14:paraId="11D1A7FB" w14:textId="77777777" w:rsidR="00D77A83" w:rsidRDefault="00000000">
      <w:pPr>
        <w:spacing w:after="80" w:line="259" w:lineRule="auto"/>
      </w:pPr>
      <w:r>
        <w:t>Write true information related to your real routine and to the exact moment in which you are doing this homework.</w:t>
      </w:r>
    </w:p>
    <w:tbl>
      <w:tblPr>
        <w:tblStyle w:val="Tablaconcuadrcula"/>
        <w:tblW w:w="0" w:type="auto"/>
        <w:tblLayout w:type="fixed"/>
        <w:tblLook w:val="04A0" w:firstRow="1" w:lastRow="0" w:firstColumn="1" w:lastColumn="0" w:noHBand="0" w:noVBand="1"/>
      </w:tblPr>
      <w:tblGrid>
        <w:gridCol w:w="4896"/>
        <w:gridCol w:w="5184"/>
      </w:tblGrid>
      <w:tr w:rsidR="00D77A83" w14:paraId="19B8953A" w14:textId="77777777">
        <w:tc>
          <w:tcPr>
            <w:tcW w:w="4896" w:type="dxa"/>
            <w:shd w:val="clear" w:color="auto" w:fill="E2F0D9"/>
          </w:tcPr>
          <w:p w14:paraId="3325F45B" w14:textId="77777777" w:rsidR="00D77A83" w:rsidRDefault="00000000">
            <w:pPr>
              <w:spacing w:after="40"/>
            </w:pPr>
            <w:r>
              <w:rPr>
                <w:rFonts w:ascii="Calibri" w:hAnsi="Calibri"/>
                <w:b/>
              </w:rPr>
              <w:t>I usually __________________________________ before English class.</w:t>
            </w:r>
          </w:p>
        </w:tc>
        <w:tc>
          <w:tcPr>
            <w:tcW w:w="5184" w:type="dxa"/>
          </w:tcPr>
          <w:p w14:paraId="521C10AD" w14:textId="77777777" w:rsidR="00D77A83" w:rsidRDefault="00000000">
            <w:pPr>
              <w:spacing w:after="40"/>
            </w:pPr>
            <w:r>
              <w:rPr>
                <w:rFonts w:ascii="Calibri" w:hAnsi="Calibri"/>
              </w:rPr>
              <w:t>Type your true answer here.</w:t>
            </w:r>
          </w:p>
        </w:tc>
      </w:tr>
      <w:tr w:rsidR="00D77A83" w14:paraId="481E5C23" w14:textId="77777777">
        <w:tc>
          <w:tcPr>
            <w:tcW w:w="4896" w:type="dxa"/>
            <w:shd w:val="clear" w:color="auto" w:fill="E2F0D9"/>
          </w:tcPr>
          <w:p w14:paraId="5941A218" w14:textId="77777777" w:rsidR="00D77A83" w:rsidRDefault="00000000">
            <w:pPr>
              <w:spacing w:after="40"/>
            </w:pPr>
            <w:r>
              <w:rPr>
                <w:rFonts w:ascii="Calibri" w:hAnsi="Calibri"/>
                <w:b/>
              </w:rPr>
              <w:t>I often __________________________________ during my study routine.</w:t>
            </w:r>
          </w:p>
        </w:tc>
        <w:tc>
          <w:tcPr>
            <w:tcW w:w="5184" w:type="dxa"/>
          </w:tcPr>
          <w:p w14:paraId="45F44C42" w14:textId="77777777" w:rsidR="00D77A83" w:rsidRDefault="00000000">
            <w:pPr>
              <w:spacing w:after="40"/>
            </w:pPr>
            <w:r>
              <w:rPr>
                <w:rFonts w:ascii="Calibri" w:hAnsi="Calibri"/>
              </w:rPr>
              <w:t>Type your true answer here.</w:t>
            </w:r>
          </w:p>
        </w:tc>
      </w:tr>
      <w:tr w:rsidR="00D77A83" w14:paraId="2E70FAF8" w14:textId="77777777">
        <w:tc>
          <w:tcPr>
            <w:tcW w:w="4896" w:type="dxa"/>
            <w:shd w:val="clear" w:color="auto" w:fill="E2F0D9"/>
          </w:tcPr>
          <w:p w14:paraId="4FC19496" w14:textId="77777777" w:rsidR="00D77A83" w:rsidRDefault="00000000">
            <w:r>
              <w:t>Right now, I am __________________________________ while I do this homework.</w:t>
            </w:r>
          </w:p>
        </w:tc>
        <w:tc>
          <w:tcPr>
            <w:tcW w:w="5184" w:type="dxa"/>
          </w:tcPr>
          <w:p w14:paraId="506E3195" w14:textId="77777777" w:rsidR="00D77A83" w:rsidRDefault="00000000">
            <w:pPr>
              <w:spacing w:after="40"/>
            </w:pPr>
            <w:r>
              <w:rPr>
                <w:rFonts w:ascii="Calibri" w:hAnsi="Calibri"/>
              </w:rPr>
              <w:t>Type your true answer here.</w:t>
            </w:r>
          </w:p>
        </w:tc>
      </w:tr>
      <w:tr w:rsidR="00D77A83" w14:paraId="7CDBE271" w14:textId="77777777">
        <w:tc>
          <w:tcPr>
            <w:tcW w:w="4896" w:type="dxa"/>
            <w:shd w:val="clear" w:color="auto" w:fill="E2F0D9"/>
          </w:tcPr>
          <w:p w14:paraId="3F58CDC4" w14:textId="77777777" w:rsidR="00D77A83" w:rsidRDefault="00000000">
            <w:r>
              <w:t xml:space="preserve">Right now, something in my study space is </w:t>
            </w:r>
            <w:r>
              <w:lastRenderedPageBreak/>
              <w:t>__________________________________.</w:t>
            </w:r>
          </w:p>
        </w:tc>
        <w:tc>
          <w:tcPr>
            <w:tcW w:w="5184" w:type="dxa"/>
          </w:tcPr>
          <w:p w14:paraId="4CDAB198" w14:textId="77777777" w:rsidR="00D77A83" w:rsidRDefault="00000000">
            <w:pPr>
              <w:spacing w:after="40"/>
            </w:pPr>
            <w:r>
              <w:rPr>
                <w:rFonts w:ascii="Calibri" w:hAnsi="Calibri"/>
              </w:rPr>
              <w:lastRenderedPageBreak/>
              <w:t>Type your true answer here.</w:t>
            </w:r>
          </w:p>
        </w:tc>
      </w:tr>
      <w:tr w:rsidR="00D77A83" w14:paraId="039FEA57" w14:textId="77777777">
        <w:tc>
          <w:tcPr>
            <w:tcW w:w="4896" w:type="dxa"/>
            <w:shd w:val="clear" w:color="auto" w:fill="E2F0D9"/>
          </w:tcPr>
          <w:p w14:paraId="1A8AFB2B" w14:textId="77777777" w:rsidR="00D77A83" w:rsidRDefault="00000000">
            <w:r>
              <w:t>Today I feel __________________________________ because __________________________________.</w:t>
            </w:r>
          </w:p>
        </w:tc>
        <w:tc>
          <w:tcPr>
            <w:tcW w:w="5184" w:type="dxa"/>
          </w:tcPr>
          <w:p w14:paraId="60D26CAC" w14:textId="77777777" w:rsidR="00D77A83" w:rsidRDefault="00000000">
            <w:pPr>
              <w:spacing w:after="40"/>
            </w:pPr>
            <w:r>
              <w:rPr>
                <w:rFonts w:ascii="Calibri" w:hAnsi="Calibri"/>
              </w:rPr>
              <w:t>Type your true answer here.</w:t>
            </w:r>
          </w:p>
        </w:tc>
      </w:tr>
    </w:tbl>
    <w:p w14:paraId="28EDB5A4" w14:textId="77777777" w:rsidR="00D77A83" w:rsidRDefault="00000000">
      <w:pPr>
        <w:spacing w:after="80" w:line="259" w:lineRule="auto"/>
      </w:pPr>
      <w:r>
        <w:rPr>
          <w:rFonts w:ascii="Calibri" w:hAnsi="Calibri"/>
          <w:b/>
          <w:sz w:val="22"/>
        </w:rPr>
        <w:t>Reto 4. Body, health, and emotions challenge</w:t>
      </w:r>
    </w:p>
    <w:p w14:paraId="425E2A99" w14:textId="77777777" w:rsidR="00D77A83" w:rsidRDefault="00000000">
      <w:pPr>
        <w:spacing w:after="80" w:line="259" w:lineRule="auto"/>
      </w:pPr>
      <w:r>
        <w:t>Choose vocabulary that is meaningful for you while you are doing this homework or for a familiar study/work situation. Complete the table in English.</w:t>
      </w:r>
    </w:p>
    <w:tbl>
      <w:tblPr>
        <w:tblStyle w:val="Tablaconcuadrcula"/>
        <w:tblW w:w="0" w:type="auto"/>
        <w:tblLayout w:type="fixed"/>
        <w:tblLook w:val="04A0" w:firstRow="1" w:lastRow="0" w:firstColumn="1" w:lastColumn="0" w:noHBand="0" w:noVBand="1"/>
      </w:tblPr>
      <w:tblGrid>
        <w:gridCol w:w="4896"/>
        <w:gridCol w:w="5184"/>
      </w:tblGrid>
      <w:tr w:rsidR="00D77A83" w14:paraId="5444C159" w14:textId="77777777">
        <w:tc>
          <w:tcPr>
            <w:tcW w:w="4896" w:type="dxa"/>
            <w:shd w:val="clear" w:color="auto" w:fill="FFF2CC"/>
          </w:tcPr>
          <w:p w14:paraId="3194F724" w14:textId="77777777" w:rsidR="00D77A83" w:rsidRDefault="00000000">
            <w:r>
              <w:t>Write 2 body parts that are relevant while you study or work today.</w:t>
            </w:r>
          </w:p>
        </w:tc>
        <w:tc>
          <w:tcPr>
            <w:tcW w:w="5184" w:type="dxa"/>
          </w:tcPr>
          <w:p w14:paraId="3AD9E576" w14:textId="77777777" w:rsidR="00D77A83" w:rsidRDefault="00000000">
            <w:pPr>
              <w:spacing w:after="40"/>
            </w:pPr>
            <w:r>
              <w:rPr>
                <w:rFonts w:ascii="Calibri" w:hAnsi="Calibri"/>
              </w:rPr>
              <w:t>Type here.</w:t>
            </w:r>
          </w:p>
        </w:tc>
      </w:tr>
      <w:tr w:rsidR="00D77A83" w14:paraId="093138E5" w14:textId="77777777">
        <w:tc>
          <w:tcPr>
            <w:tcW w:w="4896" w:type="dxa"/>
            <w:shd w:val="clear" w:color="auto" w:fill="FFF2CC"/>
          </w:tcPr>
          <w:p w14:paraId="6CBA593B" w14:textId="77777777" w:rsidR="00D77A83" w:rsidRDefault="00000000">
            <w:r>
              <w:t>Write 1 health problem or symptom that could happen while studying or working.</w:t>
            </w:r>
          </w:p>
        </w:tc>
        <w:tc>
          <w:tcPr>
            <w:tcW w:w="5184" w:type="dxa"/>
          </w:tcPr>
          <w:p w14:paraId="43FE2DD6" w14:textId="77777777" w:rsidR="00D77A83" w:rsidRDefault="00000000">
            <w:pPr>
              <w:spacing w:after="40"/>
            </w:pPr>
            <w:r>
              <w:rPr>
                <w:rFonts w:ascii="Calibri" w:hAnsi="Calibri"/>
              </w:rPr>
              <w:t>Type here.</w:t>
            </w:r>
          </w:p>
        </w:tc>
      </w:tr>
      <w:tr w:rsidR="00D77A83" w14:paraId="02061AE2" w14:textId="77777777">
        <w:tc>
          <w:tcPr>
            <w:tcW w:w="4896" w:type="dxa"/>
            <w:shd w:val="clear" w:color="auto" w:fill="FFF2CC"/>
          </w:tcPr>
          <w:p w14:paraId="40606DFA" w14:textId="77777777" w:rsidR="00D77A83" w:rsidRDefault="00000000">
            <w:r>
              <w:t>Write 2 feelings or emotions that describe your real moment or a familiar study/work situation.</w:t>
            </w:r>
          </w:p>
        </w:tc>
        <w:tc>
          <w:tcPr>
            <w:tcW w:w="5184" w:type="dxa"/>
          </w:tcPr>
          <w:p w14:paraId="4E67DFEB" w14:textId="77777777" w:rsidR="00D77A83" w:rsidRDefault="00000000">
            <w:pPr>
              <w:spacing w:after="40"/>
            </w:pPr>
            <w:r>
              <w:rPr>
                <w:rFonts w:ascii="Calibri" w:hAnsi="Calibri"/>
              </w:rPr>
              <w:t>Type here.</w:t>
            </w:r>
          </w:p>
        </w:tc>
      </w:tr>
      <w:tr w:rsidR="00D77A83" w14:paraId="761FC9B3" w14:textId="77777777">
        <w:tc>
          <w:tcPr>
            <w:tcW w:w="4896" w:type="dxa"/>
            <w:shd w:val="clear" w:color="auto" w:fill="FFF2CC"/>
          </w:tcPr>
          <w:p w14:paraId="3F4201C8" w14:textId="77777777" w:rsidR="00D77A83" w:rsidRDefault="00000000">
            <w:pPr>
              <w:spacing w:after="40"/>
            </w:pPr>
            <w:r>
              <w:rPr>
                <w:rFonts w:ascii="Calibri" w:hAnsi="Calibri"/>
                <w:b/>
              </w:rPr>
              <w:t>Write 1 sentence in English combining a body part + a feeling or health problem.</w:t>
            </w:r>
          </w:p>
        </w:tc>
        <w:tc>
          <w:tcPr>
            <w:tcW w:w="5184" w:type="dxa"/>
          </w:tcPr>
          <w:p w14:paraId="624B198B" w14:textId="77777777" w:rsidR="00D77A83" w:rsidRDefault="00000000">
            <w:pPr>
              <w:spacing w:after="40"/>
            </w:pPr>
            <w:r>
              <w:rPr>
                <w:rFonts w:ascii="Calibri" w:hAnsi="Calibri"/>
              </w:rPr>
              <w:t>Type here.</w:t>
            </w:r>
          </w:p>
        </w:tc>
      </w:tr>
    </w:tbl>
    <w:p w14:paraId="637745CA" w14:textId="77777777" w:rsidR="00721277" w:rsidRDefault="00721277">
      <w:pPr>
        <w:spacing w:after="80" w:line="259" w:lineRule="auto"/>
        <w:rPr>
          <w:rFonts w:cs="Arial"/>
          <w:b/>
          <w:sz w:val="22"/>
          <w:lang w:val="es-CO"/>
        </w:rPr>
      </w:pPr>
    </w:p>
    <w:p w14:paraId="067ED7E0" w14:textId="77777777" w:rsidR="00721277" w:rsidRDefault="00721277">
      <w:pPr>
        <w:spacing w:after="80" w:line="259" w:lineRule="auto"/>
        <w:rPr>
          <w:rFonts w:cs="Arial"/>
          <w:b/>
          <w:sz w:val="22"/>
          <w:lang w:val="es-CO"/>
        </w:rPr>
      </w:pPr>
    </w:p>
    <w:p w14:paraId="3C89E0EC" w14:textId="074ED154" w:rsidR="00D77A83" w:rsidRPr="00721277" w:rsidRDefault="00000000">
      <w:pPr>
        <w:spacing w:after="80" w:line="259" w:lineRule="auto"/>
        <w:rPr>
          <w:rFonts w:cs="Arial"/>
          <w:sz w:val="22"/>
          <w:lang w:val="es-CO"/>
        </w:rPr>
      </w:pPr>
      <w:r w:rsidRPr="00721277">
        <w:rPr>
          <w:rFonts w:cs="Arial"/>
          <w:b/>
          <w:sz w:val="22"/>
          <w:lang w:val="es-CO"/>
        </w:rPr>
        <w:t xml:space="preserve">3. Práctica libre – descripción de la </w:t>
      </w:r>
      <w:r w:rsidR="00721277">
        <w:rPr>
          <w:rFonts w:cs="Arial"/>
          <w:b/>
          <w:sz w:val="22"/>
          <w:lang w:val="es-CO"/>
        </w:rPr>
        <w:t>evidencia</w:t>
      </w:r>
    </w:p>
    <w:p w14:paraId="1086922F" w14:textId="77777777" w:rsidR="00D77A83" w:rsidRDefault="00000000">
      <w:pPr>
        <w:spacing w:after="80" w:line="259" w:lineRule="auto"/>
        <w:rPr>
          <w:rFonts w:cs="Arial"/>
          <w:sz w:val="22"/>
          <w:lang w:val="es-CO"/>
        </w:rPr>
      </w:pPr>
      <w:r w:rsidRPr="00721277">
        <w:rPr>
          <w:rFonts w:cs="Arial"/>
          <w:sz w:val="22"/>
          <w:lang w:val="es-CO"/>
        </w:rPr>
        <w:t>Desarrollar un taller individual digital en inglés, editando directamente este documento, con el fin de describir rutinas reales, acciones que están ocurriendo mientras se desarrolla la tarea, partes del cuerpo, problemas de salud y emociones, de manera clara, coherente y significativa.</w:t>
      </w:r>
    </w:p>
    <w:p w14:paraId="58FC4C5C" w14:textId="77777777" w:rsidR="00721277" w:rsidRPr="00721277" w:rsidRDefault="00721277">
      <w:pPr>
        <w:spacing w:after="80" w:line="259" w:lineRule="auto"/>
        <w:rPr>
          <w:rFonts w:cs="Arial"/>
          <w:sz w:val="22"/>
          <w:lang w:val="es-CO"/>
        </w:rPr>
      </w:pPr>
    </w:p>
    <w:p w14:paraId="15A2BD63" w14:textId="77777777" w:rsidR="00D77A83" w:rsidRPr="00721277" w:rsidRDefault="00000000">
      <w:pPr>
        <w:spacing w:after="80" w:line="259" w:lineRule="auto"/>
        <w:rPr>
          <w:rFonts w:cs="Arial"/>
          <w:sz w:val="22"/>
        </w:rPr>
      </w:pPr>
      <w:proofErr w:type="spellStart"/>
      <w:r w:rsidRPr="00721277">
        <w:rPr>
          <w:rFonts w:cs="Arial"/>
          <w:b/>
          <w:sz w:val="22"/>
        </w:rPr>
        <w:t>Entregable</w:t>
      </w:r>
      <w:proofErr w:type="spellEnd"/>
      <w:r w:rsidRPr="00721277">
        <w:rPr>
          <w:rFonts w:cs="Arial"/>
          <w:b/>
          <w:sz w:val="22"/>
        </w:rPr>
        <w:t xml:space="preserve"> de la </w:t>
      </w:r>
      <w:proofErr w:type="spellStart"/>
      <w:r w:rsidRPr="00721277">
        <w:rPr>
          <w:rFonts w:cs="Arial"/>
          <w:b/>
          <w:sz w:val="22"/>
        </w:rPr>
        <w:t>evidencia</w:t>
      </w:r>
      <w:proofErr w:type="spellEnd"/>
    </w:p>
    <w:p w14:paraId="1F484E2B" w14:textId="77777777" w:rsidR="00D77A83" w:rsidRPr="00721277" w:rsidRDefault="00000000">
      <w:pPr>
        <w:pStyle w:val="Listaconvietas"/>
        <w:spacing w:after="80" w:line="259" w:lineRule="auto"/>
        <w:rPr>
          <w:rFonts w:cs="Arial"/>
          <w:sz w:val="22"/>
          <w:lang w:val="es-CO"/>
        </w:rPr>
      </w:pPr>
      <w:r w:rsidRPr="00721277">
        <w:rPr>
          <w:rFonts w:cs="Arial"/>
          <w:sz w:val="22"/>
          <w:lang w:val="es-CO"/>
        </w:rPr>
        <w:t>Este mismo documento editado en computador y completamente desarrollado.</w:t>
      </w:r>
    </w:p>
    <w:p w14:paraId="33EB7AE0" w14:textId="77777777" w:rsidR="00D77A83" w:rsidRPr="00721277" w:rsidRDefault="00000000">
      <w:pPr>
        <w:pStyle w:val="Listaconvietas"/>
        <w:spacing w:after="80" w:line="259" w:lineRule="auto"/>
        <w:rPr>
          <w:rFonts w:cs="Arial"/>
          <w:sz w:val="22"/>
          <w:lang w:val="es-CO"/>
        </w:rPr>
      </w:pPr>
      <w:r w:rsidRPr="00721277">
        <w:rPr>
          <w:rFonts w:cs="Arial"/>
          <w:sz w:val="22"/>
          <w:lang w:val="es-CO"/>
        </w:rPr>
        <w:t>Entrega digital en PDF. El instructor también podrá solicitar el archivo Word si lo considera necesario.</w:t>
      </w:r>
    </w:p>
    <w:p w14:paraId="71F8E134" w14:textId="77777777" w:rsidR="00721277" w:rsidRPr="00721277" w:rsidRDefault="00721277">
      <w:pPr>
        <w:spacing w:after="80" w:line="259" w:lineRule="auto"/>
        <w:rPr>
          <w:rFonts w:cs="Arial"/>
          <w:sz w:val="22"/>
        </w:rPr>
      </w:pPr>
    </w:p>
    <w:p w14:paraId="7D6D6AD4" w14:textId="0A622382" w:rsidR="00D77A83" w:rsidRPr="00721277" w:rsidRDefault="00000000">
      <w:pPr>
        <w:spacing w:after="80" w:line="259" w:lineRule="auto"/>
        <w:rPr>
          <w:rFonts w:cs="Arial"/>
          <w:b/>
          <w:bCs/>
          <w:sz w:val="22"/>
        </w:rPr>
      </w:pPr>
      <w:r w:rsidRPr="00721277">
        <w:rPr>
          <w:rFonts w:cs="Arial"/>
          <w:b/>
          <w:bCs/>
          <w:sz w:val="22"/>
        </w:rPr>
        <w:t>Tarea final – My English Homework File</w:t>
      </w:r>
    </w:p>
    <w:p w14:paraId="69A83AA1" w14:textId="77777777" w:rsidR="00D77A83" w:rsidRPr="00721277" w:rsidRDefault="00000000">
      <w:pPr>
        <w:spacing w:after="80" w:line="259" w:lineRule="auto"/>
        <w:rPr>
          <w:rFonts w:cs="Arial"/>
          <w:sz w:val="22"/>
        </w:rPr>
      </w:pPr>
      <w:r w:rsidRPr="00721277">
        <w:rPr>
          <w:rFonts w:cs="Arial"/>
          <w:sz w:val="22"/>
        </w:rPr>
        <w:t>Complete the following missions directly in the document. Use real information whenever the instruction asks for it.</w:t>
      </w:r>
    </w:p>
    <w:p w14:paraId="75DE16D0" w14:textId="77777777" w:rsidR="00D77A83" w:rsidRPr="00721277" w:rsidRDefault="00000000">
      <w:pPr>
        <w:spacing w:after="80" w:line="259" w:lineRule="auto"/>
        <w:rPr>
          <w:rFonts w:cs="Arial"/>
          <w:sz w:val="22"/>
        </w:rPr>
      </w:pPr>
      <w:r w:rsidRPr="00721277">
        <w:rPr>
          <w:rFonts w:cs="Arial"/>
          <w:b/>
          <w:sz w:val="22"/>
        </w:rPr>
        <w:t>Mission 1. My real routine (Simple Present)</w:t>
      </w:r>
    </w:p>
    <w:p w14:paraId="641E3214" w14:textId="77777777" w:rsidR="00D77A83" w:rsidRPr="00721277" w:rsidRDefault="00000000">
      <w:pPr>
        <w:spacing w:after="80" w:line="259" w:lineRule="auto"/>
        <w:rPr>
          <w:rFonts w:cs="Arial"/>
          <w:sz w:val="22"/>
        </w:rPr>
      </w:pPr>
      <w:r w:rsidRPr="00721277">
        <w:rPr>
          <w:rFonts w:cs="Arial"/>
          <w:sz w:val="22"/>
        </w:rPr>
        <w:t>Write 4 true sentences about your real routine before or during your English study/work process. All sentences in this mission must be only in simple present.</w:t>
      </w:r>
    </w:p>
    <w:p w14:paraId="757427AB" w14:textId="77777777" w:rsidR="00D77A83" w:rsidRPr="00721277" w:rsidRDefault="00000000">
      <w:pPr>
        <w:spacing w:after="80" w:line="259" w:lineRule="auto"/>
        <w:rPr>
          <w:rFonts w:cs="Arial"/>
          <w:sz w:val="22"/>
        </w:rPr>
      </w:pPr>
      <w:r w:rsidRPr="00721277">
        <w:rPr>
          <w:rFonts w:cs="Arial"/>
          <w:sz w:val="22"/>
        </w:rPr>
        <w:t>1. ________________________________________________________________________</w:t>
      </w:r>
    </w:p>
    <w:p w14:paraId="0422B560" w14:textId="77777777" w:rsidR="00D77A83" w:rsidRPr="00721277" w:rsidRDefault="00000000">
      <w:pPr>
        <w:spacing w:after="80" w:line="259" w:lineRule="auto"/>
        <w:rPr>
          <w:rFonts w:cs="Arial"/>
          <w:sz w:val="22"/>
        </w:rPr>
      </w:pPr>
      <w:r w:rsidRPr="00721277">
        <w:rPr>
          <w:rFonts w:cs="Arial"/>
          <w:sz w:val="22"/>
        </w:rPr>
        <w:t>2. ________________________________________________________________________</w:t>
      </w:r>
    </w:p>
    <w:p w14:paraId="4294C6DE" w14:textId="77777777" w:rsidR="00D77A83" w:rsidRPr="00721277" w:rsidRDefault="00000000">
      <w:pPr>
        <w:spacing w:after="80" w:line="259" w:lineRule="auto"/>
        <w:rPr>
          <w:rFonts w:cs="Arial"/>
          <w:sz w:val="22"/>
        </w:rPr>
      </w:pPr>
      <w:r w:rsidRPr="00721277">
        <w:rPr>
          <w:rFonts w:cs="Arial"/>
          <w:sz w:val="22"/>
        </w:rPr>
        <w:t>3. ________________________________________________________________________</w:t>
      </w:r>
    </w:p>
    <w:p w14:paraId="609E05D1" w14:textId="77777777" w:rsidR="00D77A83" w:rsidRPr="00721277" w:rsidRDefault="00000000">
      <w:pPr>
        <w:spacing w:after="80" w:line="259" w:lineRule="auto"/>
        <w:rPr>
          <w:rFonts w:cs="Arial"/>
          <w:sz w:val="22"/>
        </w:rPr>
      </w:pPr>
      <w:r w:rsidRPr="00721277">
        <w:rPr>
          <w:rFonts w:cs="Arial"/>
          <w:sz w:val="22"/>
        </w:rPr>
        <w:t>4. ________________________________________________________________________</w:t>
      </w:r>
    </w:p>
    <w:p w14:paraId="29521498" w14:textId="77777777" w:rsidR="00D77A83" w:rsidRPr="00721277" w:rsidRDefault="00000000">
      <w:pPr>
        <w:spacing w:after="80" w:line="259" w:lineRule="auto"/>
        <w:rPr>
          <w:rFonts w:cs="Arial"/>
          <w:b/>
          <w:bCs/>
          <w:sz w:val="22"/>
        </w:rPr>
      </w:pPr>
      <w:r w:rsidRPr="00721277">
        <w:rPr>
          <w:rFonts w:cs="Arial"/>
          <w:b/>
          <w:bCs/>
          <w:sz w:val="22"/>
        </w:rPr>
        <w:t>Mission 2. What is happening while you do this homework? (Present Continuous)</w:t>
      </w:r>
    </w:p>
    <w:p w14:paraId="4CECD3C0" w14:textId="77777777" w:rsidR="00D77A83" w:rsidRPr="00721277" w:rsidRDefault="00000000">
      <w:pPr>
        <w:spacing w:after="80" w:line="259" w:lineRule="auto"/>
        <w:rPr>
          <w:rFonts w:cs="Arial"/>
          <w:sz w:val="22"/>
        </w:rPr>
      </w:pPr>
      <w:r w:rsidRPr="00721277">
        <w:rPr>
          <w:rFonts w:cs="Arial"/>
          <w:sz w:val="22"/>
        </w:rPr>
        <w:t>Write 4 true sentences about what is happening while you are developing this homework right now. Include at least one sentence about yourself and one about your study space, device, document, or environment. All sentences in this mission must be only in present continuous.</w:t>
      </w:r>
    </w:p>
    <w:p w14:paraId="34843FFF" w14:textId="77777777" w:rsidR="00D77A83" w:rsidRPr="00721277" w:rsidRDefault="00000000">
      <w:pPr>
        <w:spacing w:after="80" w:line="259" w:lineRule="auto"/>
        <w:rPr>
          <w:rFonts w:cs="Arial"/>
          <w:sz w:val="22"/>
        </w:rPr>
      </w:pPr>
      <w:r w:rsidRPr="00721277">
        <w:rPr>
          <w:rFonts w:cs="Arial"/>
          <w:sz w:val="22"/>
        </w:rPr>
        <w:t>1. ________________________________________________________________________</w:t>
      </w:r>
    </w:p>
    <w:p w14:paraId="5097EBE8" w14:textId="77777777" w:rsidR="00D77A83" w:rsidRPr="00721277" w:rsidRDefault="00000000">
      <w:pPr>
        <w:spacing w:after="80" w:line="259" w:lineRule="auto"/>
        <w:rPr>
          <w:rFonts w:cs="Arial"/>
          <w:sz w:val="22"/>
        </w:rPr>
      </w:pPr>
      <w:r w:rsidRPr="00721277">
        <w:rPr>
          <w:rFonts w:cs="Arial"/>
          <w:sz w:val="22"/>
        </w:rPr>
        <w:t>2. ________________________________________________________________________</w:t>
      </w:r>
    </w:p>
    <w:p w14:paraId="6F420E0D" w14:textId="77777777" w:rsidR="00D77A83" w:rsidRPr="00721277" w:rsidRDefault="00000000">
      <w:pPr>
        <w:spacing w:after="80" w:line="259" w:lineRule="auto"/>
        <w:rPr>
          <w:rFonts w:cs="Arial"/>
          <w:sz w:val="22"/>
        </w:rPr>
      </w:pPr>
      <w:r w:rsidRPr="00721277">
        <w:rPr>
          <w:rFonts w:cs="Arial"/>
          <w:sz w:val="22"/>
        </w:rPr>
        <w:lastRenderedPageBreak/>
        <w:t>3. ________________________________________________________________________</w:t>
      </w:r>
    </w:p>
    <w:p w14:paraId="542202B4" w14:textId="77777777" w:rsidR="00D77A83" w:rsidRPr="00721277" w:rsidRDefault="00000000">
      <w:pPr>
        <w:spacing w:after="80" w:line="259" w:lineRule="auto"/>
        <w:rPr>
          <w:rFonts w:cs="Arial"/>
          <w:sz w:val="22"/>
        </w:rPr>
      </w:pPr>
      <w:r w:rsidRPr="00721277">
        <w:rPr>
          <w:rFonts w:cs="Arial"/>
          <w:sz w:val="22"/>
        </w:rPr>
        <w:t>4. ________________________________________________________________________</w:t>
      </w:r>
    </w:p>
    <w:p w14:paraId="37CEA881" w14:textId="77777777" w:rsidR="00D77A83" w:rsidRPr="00721277" w:rsidRDefault="00000000">
      <w:pPr>
        <w:spacing w:after="80" w:line="259" w:lineRule="auto"/>
        <w:rPr>
          <w:rFonts w:cs="Arial"/>
          <w:sz w:val="22"/>
        </w:rPr>
      </w:pPr>
      <w:r w:rsidRPr="00721277">
        <w:rPr>
          <w:rFonts w:cs="Arial"/>
          <w:b/>
          <w:sz w:val="22"/>
        </w:rPr>
        <w:t>Mission 3. Health and emotions in context</w:t>
      </w:r>
    </w:p>
    <w:p w14:paraId="0E233309" w14:textId="77777777" w:rsidR="00D77A83" w:rsidRPr="00721277" w:rsidRDefault="00000000">
      <w:pPr>
        <w:spacing w:after="80" w:line="259" w:lineRule="auto"/>
        <w:rPr>
          <w:rFonts w:cs="Arial"/>
          <w:sz w:val="22"/>
        </w:rPr>
      </w:pPr>
      <w:r w:rsidRPr="00721277">
        <w:rPr>
          <w:rFonts w:cs="Arial"/>
          <w:sz w:val="22"/>
        </w:rPr>
        <w:t>Write 4 short sentences. Use at least 2 body parts, 1 health problem, and 2 feelings or emotions. At least 2 sentences must connect to your real state today or to a familiar study/work situation.</w:t>
      </w:r>
    </w:p>
    <w:p w14:paraId="77698F65" w14:textId="77777777" w:rsidR="00D77A83" w:rsidRPr="00721277" w:rsidRDefault="00000000">
      <w:pPr>
        <w:spacing w:after="80" w:line="259" w:lineRule="auto"/>
        <w:rPr>
          <w:rFonts w:cs="Arial"/>
          <w:sz w:val="22"/>
        </w:rPr>
      </w:pPr>
      <w:r w:rsidRPr="00721277">
        <w:rPr>
          <w:rFonts w:cs="Arial"/>
          <w:sz w:val="22"/>
        </w:rPr>
        <w:t>1. ________________________________________________________________________</w:t>
      </w:r>
    </w:p>
    <w:p w14:paraId="27AF1F90" w14:textId="77777777" w:rsidR="00D77A83" w:rsidRPr="00721277" w:rsidRDefault="00000000">
      <w:pPr>
        <w:spacing w:after="80" w:line="259" w:lineRule="auto"/>
        <w:rPr>
          <w:rFonts w:cs="Arial"/>
          <w:sz w:val="22"/>
        </w:rPr>
      </w:pPr>
      <w:r w:rsidRPr="00721277">
        <w:rPr>
          <w:rFonts w:cs="Arial"/>
          <w:sz w:val="22"/>
        </w:rPr>
        <w:t>2. ________________________________________________________________________</w:t>
      </w:r>
    </w:p>
    <w:p w14:paraId="045A932F" w14:textId="77777777" w:rsidR="00D77A83" w:rsidRPr="00721277" w:rsidRDefault="00000000">
      <w:pPr>
        <w:spacing w:after="80" w:line="259" w:lineRule="auto"/>
        <w:rPr>
          <w:rFonts w:cs="Arial"/>
          <w:sz w:val="22"/>
        </w:rPr>
      </w:pPr>
      <w:r w:rsidRPr="00721277">
        <w:rPr>
          <w:rFonts w:cs="Arial"/>
          <w:sz w:val="22"/>
        </w:rPr>
        <w:t>3. ________________________________________________________________________</w:t>
      </w:r>
    </w:p>
    <w:p w14:paraId="21CD2A93" w14:textId="77777777" w:rsidR="00D77A83" w:rsidRPr="00721277" w:rsidRDefault="00000000">
      <w:pPr>
        <w:spacing w:after="80" w:line="259" w:lineRule="auto"/>
        <w:rPr>
          <w:rFonts w:cs="Arial"/>
          <w:sz w:val="22"/>
        </w:rPr>
      </w:pPr>
      <w:r w:rsidRPr="00721277">
        <w:rPr>
          <w:rFonts w:cs="Arial"/>
          <w:sz w:val="22"/>
        </w:rPr>
        <w:t>4. ________________________________________________________________________</w:t>
      </w:r>
    </w:p>
    <w:p w14:paraId="56E6FB3B" w14:textId="77777777" w:rsidR="00D77A83" w:rsidRPr="00721277" w:rsidRDefault="00000000">
      <w:pPr>
        <w:spacing w:after="80" w:line="259" w:lineRule="auto"/>
        <w:rPr>
          <w:rFonts w:cs="Arial"/>
          <w:sz w:val="22"/>
        </w:rPr>
      </w:pPr>
      <w:r w:rsidRPr="00721277">
        <w:rPr>
          <w:rFonts w:cs="Arial"/>
          <w:b/>
          <w:sz w:val="22"/>
        </w:rPr>
        <w:t>Mission 4. Final evidence text</w:t>
      </w:r>
    </w:p>
    <w:p w14:paraId="7640D841" w14:textId="77777777" w:rsidR="00D77A83" w:rsidRPr="00721277" w:rsidRDefault="00000000">
      <w:pPr>
        <w:spacing w:after="80" w:line="259" w:lineRule="auto"/>
        <w:rPr>
          <w:rFonts w:cs="Arial"/>
          <w:sz w:val="22"/>
        </w:rPr>
      </w:pPr>
      <w:r w:rsidRPr="00721277">
        <w:rPr>
          <w:rFonts w:cs="Arial"/>
          <w:sz w:val="22"/>
        </w:rPr>
        <w:t>Write your final text in 8 lines and organize it in three labeled sections. To make the grammar clear and cohesive, do not mix the tenses inside the same section. Use the last 2 lines for a mini self-check in Spanish explaining why Section A uses simple present and why Section B uses present continuous:</w:t>
      </w:r>
    </w:p>
    <w:p w14:paraId="30B51CF1" w14:textId="77777777" w:rsidR="00D77A83" w:rsidRPr="00721277" w:rsidRDefault="00000000">
      <w:pPr>
        <w:pStyle w:val="Listaconvietas"/>
        <w:spacing w:after="80" w:line="259" w:lineRule="auto"/>
        <w:rPr>
          <w:rFonts w:cs="Arial"/>
          <w:sz w:val="22"/>
        </w:rPr>
      </w:pPr>
      <w:r w:rsidRPr="00721277">
        <w:rPr>
          <w:rFonts w:cs="Arial"/>
          <w:sz w:val="22"/>
        </w:rPr>
        <w:t>Section A – Usually... (only simple present)</w:t>
      </w:r>
    </w:p>
    <w:p w14:paraId="2F240F9C" w14:textId="77777777" w:rsidR="00D77A83" w:rsidRPr="00721277" w:rsidRDefault="00000000">
      <w:pPr>
        <w:pStyle w:val="Listaconvietas"/>
        <w:spacing w:after="80" w:line="259" w:lineRule="auto"/>
        <w:rPr>
          <w:rFonts w:cs="Arial"/>
          <w:sz w:val="22"/>
        </w:rPr>
      </w:pPr>
      <w:r w:rsidRPr="00721277">
        <w:rPr>
          <w:rFonts w:cs="Arial"/>
          <w:sz w:val="22"/>
        </w:rPr>
        <w:t>Section B – Right now... (only present continuous)</w:t>
      </w:r>
    </w:p>
    <w:p w14:paraId="1577A725" w14:textId="77777777" w:rsidR="00D77A83" w:rsidRPr="00721277" w:rsidRDefault="00000000">
      <w:pPr>
        <w:pStyle w:val="Listaconvietas"/>
        <w:spacing w:after="80" w:line="259" w:lineRule="auto"/>
        <w:rPr>
          <w:rFonts w:cs="Arial"/>
          <w:sz w:val="22"/>
        </w:rPr>
      </w:pPr>
      <w:r w:rsidRPr="00721277">
        <w:rPr>
          <w:rFonts w:cs="Arial"/>
          <w:sz w:val="22"/>
        </w:rPr>
        <w:t>Section C – Health and feelings (you may use simple present or present continuous, but keep the idea clear)</w:t>
      </w:r>
    </w:p>
    <w:p w14:paraId="2A53F742" w14:textId="77777777" w:rsidR="00D77A83" w:rsidRPr="00721277" w:rsidRDefault="00000000">
      <w:pPr>
        <w:spacing w:after="80" w:line="259" w:lineRule="auto"/>
        <w:rPr>
          <w:rFonts w:cs="Arial"/>
          <w:sz w:val="22"/>
        </w:rPr>
      </w:pPr>
      <w:r w:rsidRPr="00721277">
        <w:rPr>
          <w:rFonts w:cs="Arial"/>
          <w:sz w:val="22"/>
        </w:rPr>
        <w:t>Write your final text here (8 lines for the text + 2 lines for the mini self-check):</w:t>
      </w:r>
    </w:p>
    <w:p w14:paraId="72415705" w14:textId="77777777" w:rsidR="00D77A83" w:rsidRPr="00721277" w:rsidRDefault="00000000">
      <w:pPr>
        <w:spacing w:after="80" w:line="259" w:lineRule="auto"/>
        <w:rPr>
          <w:rFonts w:cs="Arial"/>
          <w:sz w:val="22"/>
          <w:lang w:val="es-CO"/>
        </w:rPr>
      </w:pPr>
      <w:r w:rsidRPr="00721277">
        <w:rPr>
          <w:rFonts w:cs="Arial"/>
          <w:sz w:val="22"/>
          <w:lang w:val="es-CO"/>
        </w:rPr>
        <w:t>__________________________________________________________________________</w:t>
      </w:r>
    </w:p>
    <w:p w14:paraId="4FB455EC" w14:textId="77777777" w:rsidR="00D77A83" w:rsidRPr="00721277" w:rsidRDefault="00000000">
      <w:pPr>
        <w:spacing w:after="80" w:line="259" w:lineRule="auto"/>
        <w:rPr>
          <w:rFonts w:cs="Arial"/>
          <w:sz w:val="22"/>
          <w:lang w:val="es-CO"/>
        </w:rPr>
      </w:pPr>
      <w:r w:rsidRPr="00721277">
        <w:rPr>
          <w:rFonts w:cs="Arial"/>
          <w:sz w:val="22"/>
          <w:lang w:val="es-CO"/>
        </w:rPr>
        <w:t>__________________________________________________________________________</w:t>
      </w:r>
    </w:p>
    <w:p w14:paraId="5451295B" w14:textId="77777777" w:rsidR="00D77A83" w:rsidRPr="00721277" w:rsidRDefault="00000000">
      <w:pPr>
        <w:spacing w:after="80" w:line="259" w:lineRule="auto"/>
        <w:rPr>
          <w:rFonts w:cs="Arial"/>
          <w:sz w:val="22"/>
          <w:lang w:val="es-CO"/>
        </w:rPr>
      </w:pPr>
      <w:r w:rsidRPr="00721277">
        <w:rPr>
          <w:rFonts w:cs="Arial"/>
          <w:sz w:val="22"/>
          <w:lang w:val="es-CO"/>
        </w:rPr>
        <w:t>__________________________________________________________________________</w:t>
      </w:r>
    </w:p>
    <w:p w14:paraId="48AC741B" w14:textId="77777777" w:rsidR="00D77A83" w:rsidRPr="00721277" w:rsidRDefault="00000000">
      <w:pPr>
        <w:spacing w:after="80" w:line="259" w:lineRule="auto"/>
        <w:rPr>
          <w:rFonts w:cs="Arial"/>
          <w:sz w:val="22"/>
          <w:lang w:val="es-CO"/>
        </w:rPr>
      </w:pPr>
      <w:r w:rsidRPr="00721277">
        <w:rPr>
          <w:rFonts w:cs="Arial"/>
          <w:sz w:val="22"/>
          <w:lang w:val="es-CO"/>
        </w:rPr>
        <w:t>__________________________________________________________________________</w:t>
      </w:r>
    </w:p>
    <w:p w14:paraId="1AEF06CE" w14:textId="77777777" w:rsidR="00D77A83" w:rsidRPr="00721277" w:rsidRDefault="00000000">
      <w:pPr>
        <w:spacing w:after="80" w:line="259" w:lineRule="auto"/>
        <w:rPr>
          <w:rFonts w:cs="Arial"/>
          <w:sz w:val="22"/>
          <w:lang w:val="es-CO"/>
        </w:rPr>
      </w:pPr>
      <w:r w:rsidRPr="00721277">
        <w:rPr>
          <w:rFonts w:cs="Arial"/>
          <w:sz w:val="22"/>
          <w:lang w:val="es-CO"/>
        </w:rPr>
        <w:t>__________________________________________________________________________</w:t>
      </w:r>
    </w:p>
    <w:p w14:paraId="5EE4BBE4" w14:textId="77777777" w:rsidR="00D77A83" w:rsidRPr="00721277" w:rsidRDefault="00000000">
      <w:pPr>
        <w:spacing w:after="80" w:line="259" w:lineRule="auto"/>
        <w:rPr>
          <w:rFonts w:cs="Arial"/>
          <w:sz w:val="22"/>
          <w:lang w:val="es-CO"/>
        </w:rPr>
      </w:pPr>
      <w:r w:rsidRPr="00721277">
        <w:rPr>
          <w:rFonts w:cs="Arial"/>
          <w:sz w:val="22"/>
          <w:lang w:val="es-CO"/>
        </w:rPr>
        <w:t>__________________________________________________________________________</w:t>
      </w:r>
    </w:p>
    <w:p w14:paraId="0808F65E" w14:textId="77777777" w:rsidR="00D77A83" w:rsidRPr="00721277" w:rsidRDefault="00000000">
      <w:pPr>
        <w:spacing w:after="80" w:line="259" w:lineRule="auto"/>
        <w:rPr>
          <w:rFonts w:cs="Arial"/>
          <w:sz w:val="22"/>
          <w:lang w:val="es-CO"/>
        </w:rPr>
      </w:pPr>
      <w:r w:rsidRPr="00721277">
        <w:rPr>
          <w:rFonts w:cs="Arial"/>
          <w:sz w:val="22"/>
          <w:lang w:val="es-CO"/>
        </w:rPr>
        <w:t>__________________________________________________________________________</w:t>
      </w:r>
    </w:p>
    <w:p w14:paraId="5AE03423" w14:textId="77777777" w:rsidR="00D77A83" w:rsidRPr="00721277" w:rsidRDefault="00000000">
      <w:pPr>
        <w:spacing w:after="80" w:line="259" w:lineRule="auto"/>
        <w:rPr>
          <w:rFonts w:cs="Arial"/>
          <w:sz w:val="22"/>
          <w:lang w:val="es-CO"/>
        </w:rPr>
      </w:pPr>
      <w:r w:rsidRPr="00721277">
        <w:rPr>
          <w:rFonts w:cs="Arial"/>
          <w:sz w:val="22"/>
          <w:lang w:val="es-CO"/>
        </w:rPr>
        <w:t>__________________________________________________________________________</w:t>
      </w:r>
    </w:p>
    <w:p w14:paraId="663D0133" w14:textId="77777777" w:rsidR="00D77A83" w:rsidRPr="00721277" w:rsidRDefault="00000000">
      <w:pPr>
        <w:spacing w:after="80" w:line="259" w:lineRule="auto"/>
        <w:rPr>
          <w:rFonts w:cs="Arial"/>
          <w:sz w:val="22"/>
          <w:lang w:val="es-CO"/>
        </w:rPr>
      </w:pPr>
      <w:r w:rsidRPr="00721277">
        <w:rPr>
          <w:rFonts w:cs="Arial"/>
          <w:sz w:val="22"/>
          <w:lang w:val="es-CO"/>
        </w:rPr>
        <w:t>__________________________________________________________________________</w:t>
      </w:r>
    </w:p>
    <w:p w14:paraId="4D63DD3D" w14:textId="77777777" w:rsidR="00D77A83" w:rsidRPr="00721277" w:rsidRDefault="00000000">
      <w:pPr>
        <w:spacing w:after="80" w:line="259" w:lineRule="auto"/>
        <w:rPr>
          <w:rFonts w:cs="Arial"/>
          <w:sz w:val="22"/>
          <w:lang w:val="es-CO"/>
        </w:rPr>
      </w:pPr>
      <w:r w:rsidRPr="00721277">
        <w:rPr>
          <w:rFonts w:cs="Arial"/>
          <w:sz w:val="22"/>
          <w:lang w:val="es-CO"/>
        </w:rPr>
        <w:t>__________________________________________________________________________</w:t>
      </w:r>
    </w:p>
    <w:p w14:paraId="0B2B5397" w14:textId="77777777" w:rsidR="00D77A83" w:rsidRPr="00721277" w:rsidRDefault="00000000">
      <w:pPr>
        <w:spacing w:after="80" w:line="259" w:lineRule="auto"/>
        <w:rPr>
          <w:rFonts w:cs="Arial"/>
          <w:sz w:val="22"/>
          <w:lang w:val="es-CO"/>
        </w:rPr>
      </w:pPr>
      <w:r w:rsidRPr="00721277">
        <w:rPr>
          <w:rFonts w:cs="Arial"/>
          <w:b/>
          <w:sz w:val="22"/>
          <w:lang w:val="es-CO"/>
        </w:rPr>
        <w:t>Instrucciones</w:t>
      </w:r>
    </w:p>
    <w:p w14:paraId="183286F3" w14:textId="77777777" w:rsidR="00D77A83" w:rsidRPr="00721277" w:rsidRDefault="00000000">
      <w:pPr>
        <w:spacing w:after="80" w:line="259" w:lineRule="auto"/>
        <w:rPr>
          <w:rFonts w:cs="Arial"/>
          <w:sz w:val="22"/>
          <w:lang w:val="es-CO"/>
        </w:rPr>
      </w:pPr>
      <w:r w:rsidRPr="00721277">
        <w:rPr>
          <w:rFonts w:cs="Arial"/>
          <w:sz w:val="22"/>
          <w:lang w:val="es-CO"/>
        </w:rPr>
        <w:t>1. Desarrolle el taller de manera individual y autónoma, editando directamente este archivo en computador.</w:t>
      </w:r>
    </w:p>
    <w:p w14:paraId="656FC981" w14:textId="77777777" w:rsidR="00D77A83" w:rsidRPr="00721277" w:rsidRDefault="00000000">
      <w:pPr>
        <w:spacing w:after="80" w:line="259" w:lineRule="auto"/>
        <w:rPr>
          <w:rFonts w:cs="Arial"/>
          <w:sz w:val="22"/>
          <w:lang w:val="es-CO"/>
        </w:rPr>
      </w:pPr>
      <w:r w:rsidRPr="00721277">
        <w:rPr>
          <w:rFonts w:cs="Arial"/>
          <w:sz w:val="22"/>
          <w:lang w:val="es-CO"/>
        </w:rPr>
        <w:t>2. No borre los enunciados ni cambie la estructura general del documento.</w:t>
      </w:r>
    </w:p>
    <w:p w14:paraId="0C9240AB" w14:textId="77777777" w:rsidR="00D77A83" w:rsidRPr="00721277" w:rsidRDefault="00000000">
      <w:pPr>
        <w:spacing w:after="80" w:line="259" w:lineRule="auto"/>
        <w:rPr>
          <w:rFonts w:cs="Arial"/>
          <w:sz w:val="22"/>
          <w:lang w:val="es-CO"/>
        </w:rPr>
      </w:pPr>
      <w:r w:rsidRPr="00721277">
        <w:rPr>
          <w:rFonts w:cs="Arial"/>
          <w:sz w:val="22"/>
          <w:lang w:val="es-CO"/>
        </w:rPr>
        <w:t>3. Escriba respuestas propias, coherentes con su rutina real, su espacio de estudio o trabajo y el momento exacto en que desarrolla esta tarea.</w:t>
      </w:r>
    </w:p>
    <w:p w14:paraId="61C79BB0" w14:textId="77777777" w:rsidR="00D77A83" w:rsidRPr="00721277" w:rsidRDefault="00000000">
      <w:pPr>
        <w:spacing w:after="80" w:line="259" w:lineRule="auto"/>
        <w:rPr>
          <w:rFonts w:cs="Arial"/>
          <w:sz w:val="22"/>
          <w:lang w:val="es-CO"/>
        </w:rPr>
      </w:pPr>
      <w:r w:rsidRPr="00721277">
        <w:rPr>
          <w:rFonts w:cs="Arial"/>
          <w:sz w:val="22"/>
          <w:lang w:val="es-CO"/>
        </w:rPr>
        <w:t>4. Puede apoyarse en sus apuntes, en la explicación gramatical de esta guía y en materiales de clase, pero no debe copiar bloques completos de internet, traductores o IA.</w:t>
      </w:r>
    </w:p>
    <w:p w14:paraId="41AC9849" w14:textId="77777777" w:rsidR="00D77A83" w:rsidRPr="00721277" w:rsidRDefault="00000000">
      <w:pPr>
        <w:spacing w:after="80" w:line="259" w:lineRule="auto"/>
        <w:rPr>
          <w:rFonts w:cs="Arial"/>
          <w:sz w:val="22"/>
          <w:lang w:val="es-CO"/>
        </w:rPr>
      </w:pPr>
      <w:r w:rsidRPr="00721277">
        <w:rPr>
          <w:rFonts w:cs="Arial"/>
          <w:sz w:val="22"/>
          <w:lang w:val="es-CO"/>
        </w:rPr>
        <w:t xml:space="preserve">5. En la Mission 1 use únicamente simple </w:t>
      </w:r>
      <w:proofErr w:type="spellStart"/>
      <w:r w:rsidRPr="00721277">
        <w:rPr>
          <w:rFonts w:cs="Arial"/>
          <w:sz w:val="22"/>
          <w:lang w:val="es-CO"/>
        </w:rPr>
        <w:t>present</w:t>
      </w:r>
      <w:proofErr w:type="spellEnd"/>
      <w:r w:rsidRPr="00721277">
        <w:rPr>
          <w:rFonts w:cs="Arial"/>
          <w:sz w:val="22"/>
          <w:lang w:val="es-CO"/>
        </w:rPr>
        <w:t>.</w:t>
      </w:r>
    </w:p>
    <w:p w14:paraId="155B1133" w14:textId="77777777" w:rsidR="00D77A83" w:rsidRPr="00721277" w:rsidRDefault="00000000">
      <w:pPr>
        <w:spacing w:after="80" w:line="259" w:lineRule="auto"/>
        <w:rPr>
          <w:rFonts w:cs="Arial"/>
          <w:sz w:val="22"/>
          <w:lang w:val="es-CO"/>
        </w:rPr>
      </w:pPr>
      <w:r w:rsidRPr="00721277">
        <w:rPr>
          <w:rFonts w:cs="Arial"/>
          <w:sz w:val="22"/>
          <w:lang w:val="es-CO"/>
        </w:rPr>
        <w:t xml:space="preserve">6. En la Mission 2 use únicamente </w:t>
      </w:r>
      <w:proofErr w:type="spellStart"/>
      <w:r w:rsidRPr="00721277">
        <w:rPr>
          <w:rFonts w:cs="Arial"/>
          <w:sz w:val="22"/>
          <w:lang w:val="es-CO"/>
        </w:rPr>
        <w:t>present</w:t>
      </w:r>
      <w:proofErr w:type="spellEnd"/>
      <w:r w:rsidRPr="00721277">
        <w:rPr>
          <w:rFonts w:cs="Arial"/>
          <w:sz w:val="22"/>
          <w:lang w:val="es-CO"/>
        </w:rPr>
        <w:t xml:space="preserve"> </w:t>
      </w:r>
      <w:proofErr w:type="spellStart"/>
      <w:r w:rsidRPr="00721277">
        <w:rPr>
          <w:rFonts w:cs="Arial"/>
          <w:sz w:val="22"/>
          <w:lang w:val="es-CO"/>
        </w:rPr>
        <w:t>continuous</w:t>
      </w:r>
      <w:proofErr w:type="spellEnd"/>
      <w:r w:rsidRPr="00721277">
        <w:rPr>
          <w:rFonts w:cs="Arial"/>
          <w:sz w:val="22"/>
          <w:lang w:val="es-CO"/>
        </w:rPr>
        <w:t xml:space="preserve"> para describir lo que está ocurriendo mientras realiza la tarea.</w:t>
      </w:r>
    </w:p>
    <w:p w14:paraId="61AF7B7C" w14:textId="77777777" w:rsidR="00D77A83" w:rsidRPr="00721277" w:rsidRDefault="00000000">
      <w:pPr>
        <w:spacing w:after="80" w:line="259" w:lineRule="auto"/>
        <w:rPr>
          <w:rFonts w:cs="Arial"/>
          <w:sz w:val="22"/>
        </w:rPr>
      </w:pPr>
      <w:r w:rsidRPr="00721277">
        <w:rPr>
          <w:rFonts w:cs="Arial"/>
          <w:sz w:val="22"/>
        </w:rPr>
        <w:t>7. En la Mission 3 use vocabulario de body parts, health problems y feelings/emotions.</w:t>
      </w:r>
    </w:p>
    <w:p w14:paraId="24213976" w14:textId="77777777" w:rsidR="00D77A83" w:rsidRPr="00721277" w:rsidRDefault="00000000">
      <w:pPr>
        <w:spacing w:after="80" w:line="259" w:lineRule="auto"/>
        <w:rPr>
          <w:rFonts w:cs="Arial"/>
          <w:sz w:val="22"/>
          <w:lang w:val="es-CO"/>
        </w:rPr>
      </w:pPr>
      <w:r w:rsidRPr="00721277">
        <w:rPr>
          <w:rFonts w:cs="Arial"/>
          <w:sz w:val="22"/>
          <w:lang w:val="es-CO"/>
        </w:rPr>
        <w:lastRenderedPageBreak/>
        <w:t xml:space="preserve">8. En la Mission 4 organice el texto final por secciones y cierre con una mini </w:t>
      </w:r>
      <w:proofErr w:type="spellStart"/>
      <w:r w:rsidRPr="00721277">
        <w:rPr>
          <w:rFonts w:cs="Arial"/>
          <w:sz w:val="22"/>
          <w:lang w:val="es-CO"/>
        </w:rPr>
        <w:t>autoexplicación</w:t>
      </w:r>
      <w:proofErr w:type="spellEnd"/>
      <w:r w:rsidRPr="00721277">
        <w:rPr>
          <w:rFonts w:cs="Arial"/>
          <w:sz w:val="22"/>
          <w:lang w:val="es-CO"/>
        </w:rPr>
        <w:t xml:space="preserve"> gramatical en español.</w:t>
      </w:r>
    </w:p>
    <w:p w14:paraId="29A62F8C" w14:textId="77777777" w:rsidR="00D77A83" w:rsidRPr="00721277" w:rsidRDefault="00000000">
      <w:pPr>
        <w:spacing w:after="80" w:line="259" w:lineRule="auto"/>
        <w:rPr>
          <w:rFonts w:cs="Arial"/>
          <w:sz w:val="22"/>
          <w:lang w:val="es-CO"/>
        </w:rPr>
      </w:pPr>
      <w:r w:rsidRPr="00721277">
        <w:rPr>
          <w:rFonts w:cs="Arial"/>
          <w:sz w:val="22"/>
          <w:lang w:val="es-CO"/>
        </w:rPr>
        <w:t>9. Antes de entregar, revise ortografía, sujeto + verbo y uso correcto de marcadores de tiempo.</w:t>
      </w:r>
    </w:p>
    <w:p w14:paraId="677AD2DE" w14:textId="77777777" w:rsidR="00D77A83" w:rsidRPr="00721277" w:rsidRDefault="00000000">
      <w:pPr>
        <w:spacing w:after="80" w:line="259" w:lineRule="auto"/>
        <w:rPr>
          <w:rFonts w:cs="Arial"/>
          <w:sz w:val="22"/>
          <w:lang w:val="es-CO"/>
        </w:rPr>
      </w:pPr>
      <w:r w:rsidRPr="00721277">
        <w:rPr>
          <w:rFonts w:cs="Arial"/>
          <w:sz w:val="22"/>
          <w:lang w:val="es-CO"/>
        </w:rPr>
        <w:t>10. Guarde el archivo y expórtelo a PDF para la entrega final.</w:t>
      </w:r>
    </w:p>
    <w:p w14:paraId="6DF873A6" w14:textId="77777777" w:rsidR="00D77A83" w:rsidRPr="00721277" w:rsidRDefault="00000000">
      <w:pPr>
        <w:spacing w:after="80" w:line="259" w:lineRule="auto"/>
        <w:rPr>
          <w:rFonts w:cs="Arial"/>
          <w:sz w:val="22"/>
        </w:rPr>
      </w:pPr>
      <w:proofErr w:type="spellStart"/>
      <w:r w:rsidRPr="00721277">
        <w:rPr>
          <w:rFonts w:cs="Arial"/>
          <w:b/>
          <w:sz w:val="22"/>
        </w:rPr>
        <w:t>Requisitos</w:t>
      </w:r>
      <w:proofErr w:type="spellEnd"/>
      <w:r w:rsidRPr="00721277">
        <w:rPr>
          <w:rFonts w:cs="Arial"/>
          <w:b/>
          <w:sz w:val="22"/>
        </w:rPr>
        <w:t xml:space="preserve"> </w:t>
      </w:r>
      <w:proofErr w:type="spellStart"/>
      <w:r w:rsidRPr="00721277">
        <w:rPr>
          <w:rFonts w:cs="Arial"/>
          <w:b/>
          <w:sz w:val="22"/>
        </w:rPr>
        <w:t>lingüísticos</w:t>
      </w:r>
      <w:proofErr w:type="spellEnd"/>
      <w:r w:rsidRPr="00721277">
        <w:rPr>
          <w:rFonts w:cs="Arial"/>
          <w:b/>
          <w:sz w:val="22"/>
        </w:rPr>
        <w:t xml:space="preserve"> </w:t>
      </w:r>
      <w:proofErr w:type="spellStart"/>
      <w:r w:rsidRPr="00721277">
        <w:rPr>
          <w:rFonts w:cs="Arial"/>
          <w:b/>
          <w:sz w:val="22"/>
        </w:rPr>
        <w:t>obligatorios</w:t>
      </w:r>
      <w:proofErr w:type="spellEnd"/>
    </w:p>
    <w:p w14:paraId="6F79A1CF" w14:textId="77777777" w:rsidR="00D77A83" w:rsidRPr="00721277" w:rsidRDefault="00000000">
      <w:pPr>
        <w:pStyle w:val="Listaconvietas"/>
        <w:spacing w:after="80" w:line="259" w:lineRule="auto"/>
        <w:rPr>
          <w:rFonts w:cs="Arial"/>
          <w:sz w:val="22"/>
          <w:lang w:val="es-CO"/>
        </w:rPr>
      </w:pPr>
      <w:r w:rsidRPr="00721277">
        <w:rPr>
          <w:rFonts w:cs="Arial"/>
          <w:sz w:val="22"/>
          <w:lang w:val="es-CO"/>
        </w:rPr>
        <w:t xml:space="preserve">Incluir mínimo 4 oraciones verdaderas en simple </w:t>
      </w:r>
      <w:proofErr w:type="spellStart"/>
      <w:r w:rsidRPr="00721277">
        <w:rPr>
          <w:rFonts w:cs="Arial"/>
          <w:sz w:val="22"/>
          <w:lang w:val="es-CO"/>
        </w:rPr>
        <w:t>present</w:t>
      </w:r>
      <w:proofErr w:type="spellEnd"/>
      <w:r w:rsidRPr="00721277">
        <w:rPr>
          <w:rFonts w:cs="Arial"/>
          <w:sz w:val="22"/>
          <w:lang w:val="es-CO"/>
        </w:rPr>
        <w:t>.</w:t>
      </w:r>
    </w:p>
    <w:p w14:paraId="284181CE" w14:textId="77777777" w:rsidR="00D77A83" w:rsidRPr="00721277" w:rsidRDefault="00000000">
      <w:pPr>
        <w:pStyle w:val="Listaconvietas"/>
        <w:spacing w:after="80" w:line="259" w:lineRule="auto"/>
        <w:rPr>
          <w:rFonts w:cs="Arial"/>
          <w:sz w:val="22"/>
          <w:lang w:val="es-CO"/>
        </w:rPr>
      </w:pPr>
      <w:r w:rsidRPr="00721277">
        <w:rPr>
          <w:rFonts w:cs="Arial"/>
          <w:sz w:val="22"/>
          <w:lang w:val="es-CO"/>
        </w:rPr>
        <w:t xml:space="preserve">Incluir mínimo 4 oraciones verdaderas en </w:t>
      </w:r>
      <w:proofErr w:type="spellStart"/>
      <w:r w:rsidRPr="00721277">
        <w:rPr>
          <w:rFonts w:cs="Arial"/>
          <w:sz w:val="22"/>
          <w:lang w:val="es-CO"/>
        </w:rPr>
        <w:t>present</w:t>
      </w:r>
      <w:proofErr w:type="spellEnd"/>
      <w:r w:rsidRPr="00721277">
        <w:rPr>
          <w:rFonts w:cs="Arial"/>
          <w:sz w:val="22"/>
          <w:lang w:val="es-CO"/>
        </w:rPr>
        <w:t xml:space="preserve"> </w:t>
      </w:r>
      <w:proofErr w:type="spellStart"/>
      <w:r w:rsidRPr="00721277">
        <w:rPr>
          <w:rFonts w:cs="Arial"/>
          <w:sz w:val="22"/>
          <w:lang w:val="es-CO"/>
        </w:rPr>
        <w:t>continuous</w:t>
      </w:r>
      <w:proofErr w:type="spellEnd"/>
      <w:r w:rsidRPr="00721277">
        <w:rPr>
          <w:rFonts w:cs="Arial"/>
          <w:sz w:val="22"/>
          <w:lang w:val="es-CO"/>
        </w:rPr>
        <w:t>.</w:t>
      </w:r>
    </w:p>
    <w:p w14:paraId="741D7C32" w14:textId="77777777" w:rsidR="00D77A83" w:rsidRPr="00721277" w:rsidRDefault="00000000">
      <w:pPr>
        <w:pStyle w:val="Listaconvietas"/>
        <w:spacing w:after="80" w:line="259" w:lineRule="auto"/>
        <w:rPr>
          <w:rFonts w:cs="Arial"/>
          <w:sz w:val="22"/>
          <w:lang w:val="es-CO"/>
        </w:rPr>
      </w:pPr>
      <w:r w:rsidRPr="00721277">
        <w:rPr>
          <w:rFonts w:cs="Arial"/>
          <w:sz w:val="22"/>
          <w:lang w:val="es-CO"/>
        </w:rPr>
        <w:t xml:space="preserve">Incluir al menos 4 palabras de vocabulario sobre </w:t>
      </w:r>
      <w:proofErr w:type="spellStart"/>
      <w:r w:rsidRPr="00721277">
        <w:rPr>
          <w:rFonts w:cs="Arial"/>
          <w:sz w:val="22"/>
          <w:lang w:val="es-CO"/>
        </w:rPr>
        <w:t>body</w:t>
      </w:r>
      <w:proofErr w:type="spellEnd"/>
      <w:r w:rsidRPr="00721277">
        <w:rPr>
          <w:rFonts w:cs="Arial"/>
          <w:sz w:val="22"/>
          <w:lang w:val="es-CO"/>
        </w:rPr>
        <w:t xml:space="preserve"> </w:t>
      </w:r>
      <w:proofErr w:type="spellStart"/>
      <w:r w:rsidRPr="00721277">
        <w:rPr>
          <w:rFonts w:cs="Arial"/>
          <w:sz w:val="22"/>
          <w:lang w:val="es-CO"/>
        </w:rPr>
        <w:t>parts</w:t>
      </w:r>
      <w:proofErr w:type="spellEnd"/>
      <w:r w:rsidRPr="00721277">
        <w:rPr>
          <w:rFonts w:cs="Arial"/>
          <w:sz w:val="22"/>
          <w:lang w:val="es-CO"/>
        </w:rPr>
        <w:t xml:space="preserve"> o </w:t>
      </w:r>
      <w:proofErr w:type="spellStart"/>
      <w:r w:rsidRPr="00721277">
        <w:rPr>
          <w:rFonts w:cs="Arial"/>
          <w:sz w:val="22"/>
          <w:lang w:val="es-CO"/>
        </w:rPr>
        <w:t>health</w:t>
      </w:r>
      <w:proofErr w:type="spellEnd"/>
      <w:r w:rsidRPr="00721277">
        <w:rPr>
          <w:rFonts w:cs="Arial"/>
          <w:sz w:val="22"/>
          <w:lang w:val="es-CO"/>
        </w:rPr>
        <w:t xml:space="preserve"> </w:t>
      </w:r>
      <w:proofErr w:type="spellStart"/>
      <w:r w:rsidRPr="00721277">
        <w:rPr>
          <w:rFonts w:cs="Arial"/>
          <w:sz w:val="22"/>
          <w:lang w:val="es-CO"/>
        </w:rPr>
        <w:t>problems</w:t>
      </w:r>
      <w:proofErr w:type="spellEnd"/>
      <w:r w:rsidRPr="00721277">
        <w:rPr>
          <w:rFonts w:cs="Arial"/>
          <w:sz w:val="22"/>
          <w:lang w:val="es-CO"/>
        </w:rPr>
        <w:t>.</w:t>
      </w:r>
    </w:p>
    <w:p w14:paraId="2A328B7E" w14:textId="77777777" w:rsidR="00D77A83" w:rsidRPr="00721277" w:rsidRDefault="00000000">
      <w:pPr>
        <w:pStyle w:val="Listaconvietas"/>
        <w:spacing w:after="80" w:line="259" w:lineRule="auto"/>
        <w:rPr>
          <w:rFonts w:cs="Arial"/>
          <w:sz w:val="22"/>
        </w:rPr>
      </w:pPr>
      <w:proofErr w:type="spellStart"/>
      <w:r w:rsidRPr="00721277">
        <w:rPr>
          <w:rFonts w:cs="Arial"/>
          <w:sz w:val="22"/>
        </w:rPr>
        <w:t>Incluir</w:t>
      </w:r>
      <w:proofErr w:type="spellEnd"/>
      <w:r w:rsidRPr="00721277">
        <w:rPr>
          <w:rFonts w:cs="Arial"/>
          <w:sz w:val="22"/>
        </w:rPr>
        <w:t xml:space="preserve"> al </w:t>
      </w:r>
      <w:proofErr w:type="spellStart"/>
      <w:r w:rsidRPr="00721277">
        <w:rPr>
          <w:rFonts w:cs="Arial"/>
          <w:sz w:val="22"/>
        </w:rPr>
        <w:t>menos</w:t>
      </w:r>
      <w:proofErr w:type="spellEnd"/>
      <w:r w:rsidRPr="00721277">
        <w:rPr>
          <w:rFonts w:cs="Arial"/>
          <w:sz w:val="22"/>
        </w:rPr>
        <w:t xml:space="preserve"> 2 feelings or emotions.</w:t>
      </w:r>
    </w:p>
    <w:p w14:paraId="701E2807" w14:textId="77777777" w:rsidR="00D77A83" w:rsidRPr="00721277" w:rsidRDefault="00000000">
      <w:pPr>
        <w:pStyle w:val="Listaconvietas"/>
        <w:spacing w:after="80" w:line="259" w:lineRule="auto"/>
        <w:rPr>
          <w:rFonts w:cs="Arial"/>
          <w:sz w:val="22"/>
          <w:lang w:val="es-CO"/>
        </w:rPr>
      </w:pPr>
      <w:r w:rsidRPr="00721277">
        <w:rPr>
          <w:rFonts w:cs="Arial"/>
          <w:sz w:val="22"/>
          <w:lang w:val="es-CO"/>
        </w:rPr>
        <w:t xml:space="preserve">Usar al menos 3 conectores básicos como and, </w:t>
      </w:r>
      <w:proofErr w:type="spellStart"/>
      <w:r w:rsidRPr="00721277">
        <w:rPr>
          <w:rFonts w:cs="Arial"/>
          <w:sz w:val="22"/>
          <w:lang w:val="es-CO"/>
        </w:rPr>
        <w:t>but</w:t>
      </w:r>
      <w:proofErr w:type="spellEnd"/>
      <w:r w:rsidRPr="00721277">
        <w:rPr>
          <w:rFonts w:cs="Arial"/>
          <w:sz w:val="22"/>
          <w:lang w:val="es-CO"/>
        </w:rPr>
        <w:t xml:space="preserve">, </w:t>
      </w:r>
      <w:proofErr w:type="spellStart"/>
      <w:r w:rsidRPr="00721277">
        <w:rPr>
          <w:rFonts w:cs="Arial"/>
          <w:sz w:val="22"/>
          <w:lang w:val="es-CO"/>
        </w:rPr>
        <w:t>because</w:t>
      </w:r>
      <w:proofErr w:type="spellEnd"/>
      <w:r w:rsidRPr="00721277">
        <w:rPr>
          <w:rFonts w:cs="Arial"/>
          <w:sz w:val="22"/>
          <w:lang w:val="es-CO"/>
        </w:rPr>
        <w:t xml:space="preserve"> o so.</w:t>
      </w:r>
    </w:p>
    <w:p w14:paraId="4FF28AC7" w14:textId="77777777" w:rsidR="00D77A83" w:rsidRPr="00721277" w:rsidRDefault="00000000">
      <w:pPr>
        <w:pStyle w:val="Listaconvietas"/>
        <w:spacing w:after="80" w:line="259" w:lineRule="auto"/>
        <w:rPr>
          <w:rFonts w:cs="Arial"/>
          <w:sz w:val="22"/>
          <w:lang w:val="es-CO"/>
        </w:rPr>
      </w:pPr>
      <w:r w:rsidRPr="00721277">
        <w:rPr>
          <w:rFonts w:cs="Arial"/>
          <w:sz w:val="22"/>
          <w:lang w:val="es-CO"/>
        </w:rPr>
        <w:t>Mostrar relación real con la rutina personal, el espacio de estudio/trabajo o una situación significativa del aprendiz.</w:t>
      </w:r>
    </w:p>
    <w:p w14:paraId="451149A2" w14:textId="77777777" w:rsidR="00721277" w:rsidRPr="00721277" w:rsidRDefault="00721277" w:rsidP="00721277">
      <w:pPr>
        <w:pStyle w:val="Listaconvietas"/>
        <w:numPr>
          <w:ilvl w:val="0"/>
          <w:numId w:val="0"/>
        </w:numPr>
        <w:spacing w:after="80" w:line="259" w:lineRule="auto"/>
        <w:ind w:left="360"/>
        <w:rPr>
          <w:rFonts w:cs="Arial"/>
          <w:sz w:val="22"/>
          <w:lang w:val="es-CO"/>
        </w:rPr>
      </w:pPr>
    </w:p>
    <w:p w14:paraId="26C2E669" w14:textId="77777777" w:rsidR="00D77A83" w:rsidRPr="00721277" w:rsidRDefault="00000000">
      <w:pPr>
        <w:spacing w:after="80" w:line="259" w:lineRule="auto"/>
        <w:rPr>
          <w:rFonts w:cs="Arial"/>
          <w:b/>
          <w:bCs/>
          <w:sz w:val="22"/>
          <w:lang w:val="es-CO"/>
        </w:rPr>
      </w:pPr>
      <w:r w:rsidRPr="00721277">
        <w:rPr>
          <w:rFonts w:cs="Arial"/>
          <w:b/>
          <w:bCs/>
          <w:sz w:val="22"/>
          <w:lang w:val="es-CO"/>
        </w:rPr>
        <w:t>Ejemplo claro de cómo debe lucir la evidencia</w:t>
      </w:r>
    </w:p>
    <w:p w14:paraId="1E0E1620" w14:textId="77777777" w:rsidR="00D77A83" w:rsidRPr="00721277" w:rsidRDefault="00000000">
      <w:pPr>
        <w:spacing w:after="80" w:line="259" w:lineRule="auto"/>
        <w:rPr>
          <w:rFonts w:cs="Arial"/>
          <w:sz w:val="22"/>
        </w:rPr>
      </w:pPr>
      <w:r w:rsidRPr="00721277">
        <w:rPr>
          <w:rFonts w:cs="Arial"/>
          <w:sz w:val="22"/>
        </w:rPr>
        <w:t>Mission 1 – My real routine (Simple Present)</w:t>
      </w:r>
    </w:p>
    <w:p w14:paraId="1D738425" w14:textId="77777777" w:rsidR="00D77A83" w:rsidRPr="00721277" w:rsidRDefault="00000000">
      <w:pPr>
        <w:spacing w:after="80" w:line="259" w:lineRule="auto"/>
        <w:rPr>
          <w:rFonts w:cs="Arial"/>
          <w:sz w:val="22"/>
        </w:rPr>
      </w:pPr>
      <w:r w:rsidRPr="00721277">
        <w:rPr>
          <w:rFonts w:cs="Arial"/>
          <w:sz w:val="22"/>
        </w:rPr>
        <w:t>1. I usually enter the platform before class.</w:t>
      </w:r>
    </w:p>
    <w:p w14:paraId="73A153F5" w14:textId="77777777" w:rsidR="00D77A83" w:rsidRPr="00721277" w:rsidRDefault="00000000">
      <w:pPr>
        <w:spacing w:after="80" w:line="259" w:lineRule="auto"/>
        <w:rPr>
          <w:rFonts w:cs="Arial"/>
          <w:sz w:val="22"/>
        </w:rPr>
      </w:pPr>
      <w:r w:rsidRPr="00721277">
        <w:rPr>
          <w:rFonts w:cs="Arial"/>
          <w:sz w:val="22"/>
        </w:rPr>
        <w:t>2. I often check my notebook and my vocabulary list.</w:t>
      </w:r>
    </w:p>
    <w:p w14:paraId="0F1EDA03" w14:textId="77777777" w:rsidR="00D77A83" w:rsidRPr="00721277" w:rsidRDefault="00000000">
      <w:pPr>
        <w:spacing w:after="80" w:line="259" w:lineRule="auto"/>
        <w:rPr>
          <w:rFonts w:cs="Arial"/>
          <w:sz w:val="22"/>
        </w:rPr>
      </w:pPr>
      <w:r w:rsidRPr="00721277">
        <w:rPr>
          <w:rFonts w:cs="Arial"/>
          <w:sz w:val="22"/>
        </w:rPr>
        <w:t>3. I drink water before the session.</w:t>
      </w:r>
    </w:p>
    <w:p w14:paraId="2D9E703F" w14:textId="77777777" w:rsidR="00D77A83" w:rsidRPr="00721277" w:rsidRDefault="00000000">
      <w:pPr>
        <w:spacing w:after="80" w:line="259" w:lineRule="auto"/>
        <w:rPr>
          <w:rFonts w:cs="Arial"/>
          <w:sz w:val="22"/>
        </w:rPr>
      </w:pPr>
      <w:r w:rsidRPr="00721277">
        <w:rPr>
          <w:rFonts w:cs="Arial"/>
          <w:sz w:val="22"/>
        </w:rPr>
        <w:t>4. I sometimes organize my documents before I study.</w:t>
      </w:r>
    </w:p>
    <w:p w14:paraId="3244DB7B" w14:textId="77777777" w:rsidR="00D77A83" w:rsidRPr="00721277" w:rsidRDefault="00000000">
      <w:pPr>
        <w:spacing w:after="80" w:line="259" w:lineRule="auto"/>
        <w:rPr>
          <w:rFonts w:cs="Arial"/>
          <w:sz w:val="22"/>
        </w:rPr>
      </w:pPr>
      <w:r w:rsidRPr="00721277">
        <w:rPr>
          <w:rFonts w:cs="Arial"/>
          <w:sz w:val="22"/>
        </w:rPr>
        <w:t>Mission 2 – What is happening while I do this homework? (Present Continuous)</w:t>
      </w:r>
    </w:p>
    <w:p w14:paraId="16A4D92D" w14:textId="77777777" w:rsidR="00D77A83" w:rsidRPr="00721277" w:rsidRDefault="00000000">
      <w:pPr>
        <w:spacing w:after="80" w:line="259" w:lineRule="auto"/>
        <w:rPr>
          <w:rFonts w:cs="Arial"/>
          <w:sz w:val="22"/>
        </w:rPr>
      </w:pPr>
      <w:r w:rsidRPr="00721277">
        <w:rPr>
          <w:rFonts w:cs="Arial"/>
          <w:sz w:val="22"/>
        </w:rPr>
        <w:t>1. I am reading the workshop on my computer right now.</w:t>
      </w:r>
    </w:p>
    <w:p w14:paraId="4D2C3E82" w14:textId="77777777" w:rsidR="00D77A83" w:rsidRPr="00721277" w:rsidRDefault="00000000">
      <w:pPr>
        <w:spacing w:after="80" w:line="259" w:lineRule="auto"/>
        <w:rPr>
          <w:rFonts w:cs="Arial"/>
          <w:sz w:val="22"/>
        </w:rPr>
      </w:pPr>
      <w:r w:rsidRPr="00721277">
        <w:rPr>
          <w:rFonts w:cs="Arial"/>
          <w:sz w:val="22"/>
        </w:rPr>
        <w:t>2. I am typing my answers in this document.</w:t>
      </w:r>
    </w:p>
    <w:p w14:paraId="3566CCAE" w14:textId="77777777" w:rsidR="00D77A83" w:rsidRPr="00721277" w:rsidRDefault="00000000">
      <w:pPr>
        <w:spacing w:after="80" w:line="259" w:lineRule="auto"/>
        <w:rPr>
          <w:rFonts w:cs="Arial"/>
          <w:sz w:val="22"/>
        </w:rPr>
      </w:pPr>
      <w:r w:rsidRPr="00721277">
        <w:rPr>
          <w:rFonts w:cs="Arial"/>
          <w:sz w:val="22"/>
        </w:rPr>
        <w:t>3. My phone is charging next to me at the moment.</w:t>
      </w:r>
    </w:p>
    <w:p w14:paraId="43C705AE" w14:textId="77777777" w:rsidR="00D77A83" w:rsidRPr="00721277" w:rsidRDefault="00000000">
      <w:pPr>
        <w:spacing w:after="80" w:line="259" w:lineRule="auto"/>
        <w:rPr>
          <w:rFonts w:cs="Arial"/>
          <w:sz w:val="22"/>
        </w:rPr>
      </w:pPr>
      <w:r w:rsidRPr="00721277">
        <w:rPr>
          <w:rFonts w:cs="Arial"/>
          <w:sz w:val="22"/>
        </w:rPr>
        <w:t>4. The rain is making noise outside while I am working.</w:t>
      </w:r>
    </w:p>
    <w:p w14:paraId="4531AF37" w14:textId="77777777" w:rsidR="00D77A83" w:rsidRPr="00721277" w:rsidRDefault="00000000">
      <w:pPr>
        <w:spacing w:after="80" w:line="259" w:lineRule="auto"/>
        <w:rPr>
          <w:rFonts w:cs="Arial"/>
          <w:sz w:val="22"/>
        </w:rPr>
      </w:pPr>
      <w:r w:rsidRPr="00721277">
        <w:rPr>
          <w:rFonts w:cs="Arial"/>
          <w:sz w:val="22"/>
        </w:rPr>
        <w:t>Mission 3 – Health and emotions in context</w:t>
      </w:r>
    </w:p>
    <w:p w14:paraId="1E1BA401" w14:textId="77777777" w:rsidR="00D77A83" w:rsidRPr="00721277" w:rsidRDefault="00000000">
      <w:pPr>
        <w:spacing w:after="80" w:line="259" w:lineRule="auto"/>
        <w:rPr>
          <w:rFonts w:cs="Arial"/>
          <w:sz w:val="22"/>
        </w:rPr>
      </w:pPr>
      <w:r w:rsidRPr="00721277">
        <w:rPr>
          <w:rFonts w:cs="Arial"/>
          <w:sz w:val="22"/>
        </w:rPr>
        <w:t>1. My neck hurts a little because I am sitting for a long time.</w:t>
      </w:r>
    </w:p>
    <w:p w14:paraId="256F77BB" w14:textId="77777777" w:rsidR="00D77A83" w:rsidRPr="00721277" w:rsidRDefault="00000000">
      <w:pPr>
        <w:spacing w:after="80" w:line="259" w:lineRule="auto"/>
        <w:rPr>
          <w:rFonts w:cs="Arial"/>
          <w:sz w:val="22"/>
        </w:rPr>
      </w:pPr>
      <w:r w:rsidRPr="00721277">
        <w:rPr>
          <w:rFonts w:cs="Arial"/>
          <w:sz w:val="22"/>
        </w:rPr>
        <w:t>2. My eyes feel tired today.</w:t>
      </w:r>
    </w:p>
    <w:p w14:paraId="405111B5" w14:textId="77777777" w:rsidR="00D77A83" w:rsidRPr="00721277" w:rsidRDefault="00000000">
      <w:pPr>
        <w:spacing w:after="80" w:line="259" w:lineRule="auto"/>
        <w:rPr>
          <w:rFonts w:cs="Arial"/>
          <w:sz w:val="22"/>
        </w:rPr>
      </w:pPr>
      <w:r w:rsidRPr="00721277">
        <w:rPr>
          <w:rFonts w:cs="Arial"/>
          <w:sz w:val="22"/>
        </w:rPr>
        <w:t>3. I feel focused, but I also feel a little tired.</w:t>
      </w:r>
    </w:p>
    <w:p w14:paraId="01211F41" w14:textId="77777777" w:rsidR="00D77A83" w:rsidRPr="00721277" w:rsidRDefault="00000000">
      <w:pPr>
        <w:spacing w:after="80" w:line="259" w:lineRule="auto"/>
        <w:rPr>
          <w:rFonts w:cs="Arial"/>
          <w:sz w:val="22"/>
        </w:rPr>
      </w:pPr>
      <w:r w:rsidRPr="00721277">
        <w:rPr>
          <w:rFonts w:cs="Arial"/>
          <w:sz w:val="22"/>
        </w:rPr>
        <w:t>4. A worker with a headache may feel worried.</w:t>
      </w:r>
    </w:p>
    <w:p w14:paraId="6EB8B390" w14:textId="77777777" w:rsidR="00D77A83" w:rsidRPr="00721277" w:rsidRDefault="00000000">
      <w:pPr>
        <w:spacing w:after="80" w:line="259" w:lineRule="auto"/>
        <w:rPr>
          <w:rFonts w:cs="Arial"/>
          <w:sz w:val="22"/>
        </w:rPr>
      </w:pPr>
      <w:r w:rsidRPr="00721277">
        <w:rPr>
          <w:rFonts w:cs="Arial"/>
          <w:sz w:val="22"/>
        </w:rPr>
        <w:t>Mission 4 – Final evidence text</w:t>
      </w:r>
    </w:p>
    <w:p w14:paraId="3ECD88EF" w14:textId="77777777" w:rsidR="00D77A83" w:rsidRPr="00721277" w:rsidRDefault="00000000">
      <w:pPr>
        <w:spacing w:after="80" w:line="259" w:lineRule="auto"/>
        <w:rPr>
          <w:rFonts w:cs="Arial"/>
          <w:sz w:val="22"/>
          <w:lang w:val="es-CO"/>
        </w:rPr>
      </w:pPr>
      <w:r w:rsidRPr="00721277">
        <w:rPr>
          <w:rFonts w:cs="Arial"/>
          <w:sz w:val="22"/>
        </w:rPr>
        <w:t xml:space="preserve">Section A – Usually... I usually open my notebook, review vocabulary and organize my materials before I study English. Section B – Right now... I am answering this workshop on the computer, and I am working in my room. My phone is charging next to me and the rain is making noise outside. Section C – Health and feelings... My neck hurts a little, but I feel focused and calm because I understand the activity. </w:t>
      </w:r>
      <w:r w:rsidRPr="00721277">
        <w:rPr>
          <w:rFonts w:cs="Arial"/>
          <w:sz w:val="22"/>
          <w:lang w:val="es-CO"/>
        </w:rPr>
        <w:t xml:space="preserve">Mini </w:t>
      </w:r>
      <w:proofErr w:type="spellStart"/>
      <w:r w:rsidRPr="00721277">
        <w:rPr>
          <w:rFonts w:cs="Arial"/>
          <w:sz w:val="22"/>
          <w:lang w:val="es-CO"/>
        </w:rPr>
        <w:t>self-check</w:t>
      </w:r>
      <w:proofErr w:type="spellEnd"/>
      <w:r w:rsidRPr="00721277">
        <w:rPr>
          <w:rFonts w:cs="Arial"/>
          <w:sz w:val="22"/>
          <w:lang w:val="es-CO"/>
        </w:rPr>
        <w:t xml:space="preserve">: En la sección A uso simple </w:t>
      </w:r>
      <w:proofErr w:type="spellStart"/>
      <w:r w:rsidRPr="00721277">
        <w:rPr>
          <w:rFonts w:cs="Arial"/>
          <w:sz w:val="22"/>
          <w:lang w:val="es-CO"/>
        </w:rPr>
        <w:t>present</w:t>
      </w:r>
      <w:proofErr w:type="spellEnd"/>
      <w:r w:rsidRPr="00721277">
        <w:rPr>
          <w:rFonts w:cs="Arial"/>
          <w:sz w:val="22"/>
          <w:lang w:val="es-CO"/>
        </w:rPr>
        <w:t xml:space="preserve"> porque describo mi rutina habitual. En la sección B uso </w:t>
      </w:r>
      <w:proofErr w:type="spellStart"/>
      <w:r w:rsidRPr="00721277">
        <w:rPr>
          <w:rFonts w:cs="Arial"/>
          <w:sz w:val="22"/>
          <w:lang w:val="es-CO"/>
        </w:rPr>
        <w:t>present</w:t>
      </w:r>
      <w:proofErr w:type="spellEnd"/>
      <w:r w:rsidRPr="00721277">
        <w:rPr>
          <w:rFonts w:cs="Arial"/>
          <w:sz w:val="22"/>
          <w:lang w:val="es-CO"/>
        </w:rPr>
        <w:t xml:space="preserve"> </w:t>
      </w:r>
      <w:proofErr w:type="spellStart"/>
      <w:r w:rsidRPr="00721277">
        <w:rPr>
          <w:rFonts w:cs="Arial"/>
          <w:sz w:val="22"/>
          <w:lang w:val="es-CO"/>
        </w:rPr>
        <w:t>continuous</w:t>
      </w:r>
      <w:proofErr w:type="spellEnd"/>
      <w:r w:rsidRPr="00721277">
        <w:rPr>
          <w:rFonts w:cs="Arial"/>
          <w:sz w:val="22"/>
          <w:lang w:val="es-CO"/>
        </w:rPr>
        <w:t xml:space="preserve"> porque explico acciones que están ocurriendo mientras hago la tarea.</w:t>
      </w:r>
    </w:p>
    <w:p w14:paraId="6E0B144F" w14:textId="77777777" w:rsidR="00D77A83" w:rsidRPr="00721277" w:rsidRDefault="00000000">
      <w:pPr>
        <w:spacing w:after="80" w:line="259" w:lineRule="auto"/>
        <w:rPr>
          <w:rFonts w:cs="Arial"/>
          <w:sz w:val="22"/>
        </w:rPr>
      </w:pPr>
      <w:r w:rsidRPr="00721277">
        <w:rPr>
          <w:rFonts w:cs="Arial"/>
          <w:b/>
          <w:sz w:val="22"/>
        </w:rPr>
        <w:t>4. Criterios de valoración</w:t>
      </w:r>
    </w:p>
    <w:p w14:paraId="3A171296" w14:textId="77777777" w:rsidR="00D77A83" w:rsidRPr="00721277" w:rsidRDefault="00000000">
      <w:pPr>
        <w:pStyle w:val="Listaconvietas"/>
        <w:spacing w:after="80" w:line="259" w:lineRule="auto"/>
        <w:rPr>
          <w:rFonts w:cs="Arial"/>
          <w:sz w:val="22"/>
          <w:lang w:val="es-CO"/>
        </w:rPr>
      </w:pPr>
      <w:r w:rsidRPr="00721277">
        <w:rPr>
          <w:rFonts w:cs="Arial"/>
          <w:sz w:val="22"/>
          <w:lang w:val="es-CO"/>
        </w:rPr>
        <w:t xml:space="preserve">Diferenciación clara entre simple </w:t>
      </w:r>
      <w:proofErr w:type="spellStart"/>
      <w:r w:rsidRPr="00721277">
        <w:rPr>
          <w:rFonts w:cs="Arial"/>
          <w:sz w:val="22"/>
          <w:lang w:val="es-CO"/>
        </w:rPr>
        <w:t>present</w:t>
      </w:r>
      <w:proofErr w:type="spellEnd"/>
      <w:r w:rsidRPr="00721277">
        <w:rPr>
          <w:rFonts w:cs="Arial"/>
          <w:sz w:val="22"/>
          <w:lang w:val="es-CO"/>
        </w:rPr>
        <w:t xml:space="preserve"> y </w:t>
      </w:r>
      <w:proofErr w:type="spellStart"/>
      <w:r w:rsidRPr="00721277">
        <w:rPr>
          <w:rFonts w:cs="Arial"/>
          <w:sz w:val="22"/>
          <w:lang w:val="es-CO"/>
        </w:rPr>
        <w:t>present</w:t>
      </w:r>
      <w:proofErr w:type="spellEnd"/>
      <w:r w:rsidRPr="00721277">
        <w:rPr>
          <w:rFonts w:cs="Arial"/>
          <w:sz w:val="22"/>
          <w:lang w:val="es-CO"/>
        </w:rPr>
        <w:t xml:space="preserve"> </w:t>
      </w:r>
      <w:proofErr w:type="spellStart"/>
      <w:r w:rsidRPr="00721277">
        <w:rPr>
          <w:rFonts w:cs="Arial"/>
          <w:sz w:val="22"/>
          <w:lang w:val="es-CO"/>
        </w:rPr>
        <w:t>continuous</w:t>
      </w:r>
      <w:proofErr w:type="spellEnd"/>
      <w:r w:rsidRPr="00721277">
        <w:rPr>
          <w:rFonts w:cs="Arial"/>
          <w:sz w:val="22"/>
          <w:lang w:val="es-CO"/>
        </w:rPr>
        <w:t>.</w:t>
      </w:r>
    </w:p>
    <w:p w14:paraId="2230CFF2" w14:textId="77777777" w:rsidR="00D77A83" w:rsidRPr="00721277" w:rsidRDefault="00000000">
      <w:pPr>
        <w:pStyle w:val="Listaconvietas"/>
        <w:spacing w:after="80" w:line="259" w:lineRule="auto"/>
        <w:rPr>
          <w:rFonts w:cs="Arial"/>
          <w:sz w:val="22"/>
          <w:lang w:val="es-CO"/>
        </w:rPr>
      </w:pPr>
      <w:r w:rsidRPr="00721277">
        <w:rPr>
          <w:rFonts w:cs="Arial"/>
          <w:sz w:val="22"/>
          <w:lang w:val="es-CO"/>
        </w:rPr>
        <w:t>Pertinencia y autenticidad de las respuestas frente a la realidad del aprendiz y al momento en que desarrolla la tarea.</w:t>
      </w:r>
    </w:p>
    <w:p w14:paraId="45A64D62" w14:textId="77777777" w:rsidR="00D77A83" w:rsidRPr="00721277" w:rsidRDefault="00000000">
      <w:pPr>
        <w:pStyle w:val="Listaconvietas"/>
        <w:spacing w:after="80" w:line="259" w:lineRule="auto"/>
        <w:rPr>
          <w:rFonts w:cs="Arial"/>
          <w:sz w:val="22"/>
          <w:lang w:val="es-CO"/>
        </w:rPr>
      </w:pPr>
      <w:r w:rsidRPr="00721277">
        <w:rPr>
          <w:rFonts w:cs="Arial"/>
          <w:sz w:val="22"/>
          <w:lang w:val="es-CO"/>
        </w:rPr>
        <w:t>Uso adecuado del vocabulario sobre partes del cuerpo, problemas de salud y emociones.</w:t>
      </w:r>
    </w:p>
    <w:p w14:paraId="17F3739C" w14:textId="77777777" w:rsidR="00D77A83" w:rsidRPr="00721277" w:rsidRDefault="00000000">
      <w:pPr>
        <w:pStyle w:val="Listaconvietas"/>
        <w:spacing w:after="80" w:line="259" w:lineRule="auto"/>
        <w:rPr>
          <w:rFonts w:cs="Arial"/>
          <w:sz w:val="22"/>
          <w:lang w:val="es-CO"/>
        </w:rPr>
      </w:pPr>
      <w:r w:rsidRPr="00721277">
        <w:rPr>
          <w:rFonts w:cs="Arial"/>
          <w:sz w:val="22"/>
          <w:lang w:val="es-CO"/>
        </w:rPr>
        <w:lastRenderedPageBreak/>
        <w:t>Organización, coherencia y cohesión del taller digital.</w:t>
      </w:r>
    </w:p>
    <w:p w14:paraId="71A6D454" w14:textId="77777777" w:rsidR="00D77A83" w:rsidRPr="00721277" w:rsidRDefault="00000000">
      <w:pPr>
        <w:pStyle w:val="Listaconvietas"/>
        <w:spacing w:after="80" w:line="259" w:lineRule="auto"/>
        <w:rPr>
          <w:rFonts w:cs="Arial"/>
          <w:sz w:val="22"/>
          <w:lang w:val="es-CO"/>
        </w:rPr>
      </w:pPr>
      <w:r w:rsidRPr="00721277">
        <w:rPr>
          <w:rFonts w:cs="Arial"/>
          <w:sz w:val="22"/>
          <w:lang w:val="es-CO"/>
        </w:rPr>
        <w:t>Cumplimiento del formato solicitado y entrega correcta en PDF.</w:t>
      </w:r>
    </w:p>
    <w:sectPr w:rsidR="00D77A83" w:rsidRPr="00721277" w:rsidSect="00721277">
      <w:type w:val="continuous"/>
      <w:pgSz w:w="12240" w:h="15840"/>
      <w:pgMar w:top="1138" w:right="1253" w:bottom="1138" w:left="125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20A80479"/>
    <w:multiLevelType w:val="multilevel"/>
    <w:tmpl w:val="69E03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0D26B5"/>
    <w:multiLevelType w:val="multilevel"/>
    <w:tmpl w:val="5F20A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4A4A7A"/>
    <w:multiLevelType w:val="multilevel"/>
    <w:tmpl w:val="E624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EC69BC"/>
    <w:multiLevelType w:val="multilevel"/>
    <w:tmpl w:val="2590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5013290">
    <w:abstractNumId w:val="8"/>
  </w:num>
  <w:num w:numId="2" w16cid:durableId="1151405935">
    <w:abstractNumId w:val="6"/>
  </w:num>
  <w:num w:numId="3" w16cid:durableId="1268542225">
    <w:abstractNumId w:val="5"/>
  </w:num>
  <w:num w:numId="4" w16cid:durableId="1981500624">
    <w:abstractNumId w:val="4"/>
  </w:num>
  <w:num w:numId="5" w16cid:durableId="850147815">
    <w:abstractNumId w:val="7"/>
  </w:num>
  <w:num w:numId="6" w16cid:durableId="1543517852">
    <w:abstractNumId w:val="3"/>
  </w:num>
  <w:num w:numId="7" w16cid:durableId="413479079">
    <w:abstractNumId w:val="2"/>
  </w:num>
  <w:num w:numId="8" w16cid:durableId="128212693">
    <w:abstractNumId w:val="1"/>
  </w:num>
  <w:num w:numId="9" w16cid:durableId="929000567">
    <w:abstractNumId w:val="0"/>
  </w:num>
  <w:num w:numId="10" w16cid:durableId="1994328068">
    <w:abstractNumId w:val="11"/>
  </w:num>
  <w:num w:numId="11" w16cid:durableId="121731261">
    <w:abstractNumId w:val="9"/>
  </w:num>
  <w:num w:numId="12" w16cid:durableId="904149976">
    <w:abstractNumId w:val="10"/>
  </w:num>
  <w:num w:numId="13" w16cid:durableId="15941691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93DD5"/>
    <w:rsid w:val="0029639D"/>
    <w:rsid w:val="00326F90"/>
    <w:rsid w:val="00721277"/>
    <w:rsid w:val="00AA1D8D"/>
    <w:rsid w:val="00B47730"/>
    <w:rsid w:val="00CB0664"/>
    <w:rsid w:val="00D77A8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2A97BF"/>
  <w14:defaultImageDpi w14:val="300"/>
  <w15:docId w15:val="{8B5248DE-7265-4601-B282-0946004B3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1"/>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rnenglishteens.britishcouncil.org/grammar/a1-a2-grammar/present-continuous" TargetMode="External"/><Relationship Id="rId13" Type="http://schemas.openxmlformats.org/officeDocument/2006/relationships/hyperlink" Target="https://www.youtube.com/watch?v=xFsYrTIndhI" TargetMode="External"/><Relationship Id="rId3" Type="http://schemas.openxmlformats.org/officeDocument/2006/relationships/styles" Target="styles.xml"/><Relationship Id="rId7" Type="http://schemas.openxmlformats.org/officeDocument/2006/relationships/hyperlink" Target="https://learnenglishteens.britishcouncil.org/grammar/a1-a2-grammar/present-simple" TargetMode="External"/><Relationship Id="rId12" Type="http://schemas.openxmlformats.org/officeDocument/2006/relationships/hyperlink" Target="https://learnenglishkids.britishcouncil.org/grammar-vocabulary/word-games/health-illnes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learnenglishkids.britishcouncil.org/grammar-vocabulary/word-games/emotions-feelings-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earnenglishteens.britishcouncil.org/skills/speaking/a1-speaking/not-feeling-well" TargetMode="External"/><Relationship Id="rId4" Type="http://schemas.openxmlformats.org/officeDocument/2006/relationships/settings" Target="settings.xml"/><Relationship Id="rId9" Type="http://schemas.openxmlformats.org/officeDocument/2006/relationships/hyperlink" Target="https://learnenglishteens.britishcouncil.org/vocabulary/a1-a2-vocabulary/body-par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2442</Words>
  <Characters>13433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Ger Mendoza</cp:lastModifiedBy>
  <cp:revision>2</cp:revision>
  <dcterms:created xsi:type="dcterms:W3CDTF">2026-05-01T15:35:00Z</dcterms:created>
  <dcterms:modified xsi:type="dcterms:W3CDTF">2026-05-01T15:35:00Z</dcterms:modified>
  <cp:category/>
</cp:coreProperties>
</file>